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7F667" w14:textId="5BE261E5" w:rsidR="004A3EE0" w:rsidRPr="004A3EE0" w:rsidRDefault="004A3EE0" w:rsidP="004A3EE0">
      <w:pPr>
        <w:pStyle w:val="Nagwek"/>
        <w:jc w:val="right"/>
        <w:rPr>
          <w:rFonts w:ascii="Arial" w:eastAsia="Tahoma" w:hAnsi="Arial" w:cs="Arial"/>
          <w:sz w:val="20"/>
          <w:szCs w:val="20"/>
          <w:lang w:val="pl-PL" w:eastAsia="zh-CN"/>
        </w:rPr>
      </w:pPr>
      <w:r w:rsidRPr="004A3EE0">
        <w:rPr>
          <w:rFonts w:ascii="Arial" w:eastAsia="Tahoma" w:hAnsi="Arial" w:cs="Arial"/>
          <w:sz w:val="20"/>
          <w:szCs w:val="20"/>
          <w:lang w:val="pl-PL" w:eastAsia="zh-CN"/>
        </w:rPr>
        <w:t>Załącznik nr 1 do Zapytania ofertowego</w:t>
      </w:r>
      <w:r w:rsidR="00275FD5">
        <w:rPr>
          <w:rFonts w:ascii="Arial" w:eastAsia="Tahoma" w:hAnsi="Arial" w:cs="Arial"/>
          <w:sz w:val="20"/>
          <w:szCs w:val="20"/>
          <w:lang w:val="pl-PL" w:eastAsia="zh-CN"/>
        </w:rPr>
        <w:t xml:space="preserve"> nr </w:t>
      </w:r>
      <w:r w:rsidR="00E5601F">
        <w:rPr>
          <w:rFonts w:ascii="Arial" w:eastAsia="Tahoma" w:hAnsi="Arial" w:cs="Arial"/>
          <w:sz w:val="20"/>
          <w:szCs w:val="20"/>
          <w:lang w:val="pl-PL" w:eastAsia="zh-CN"/>
        </w:rPr>
        <w:t>2</w:t>
      </w:r>
      <w:r w:rsidR="000E1F12">
        <w:rPr>
          <w:rFonts w:ascii="Arial" w:eastAsia="Tahoma" w:hAnsi="Arial" w:cs="Arial"/>
          <w:sz w:val="20"/>
          <w:szCs w:val="20"/>
          <w:lang w:val="pl-PL" w:eastAsia="zh-CN"/>
        </w:rPr>
        <w:t>/BK/202</w:t>
      </w:r>
      <w:r w:rsidR="00C80875">
        <w:rPr>
          <w:rFonts w:ascii="Arial" w:eastAsia="Tahoma" w:hAnsi="Arial" w:cs="Arial"/>
          <w:sz w:val="20"/>
          <w:szCs w:val="20"/>
          <w:lang w:val="pl-PL" w:eastAsia="zh-CN"/>
        </w:rPr>
        <w:t>6</w:t>
      </w:r>
    </w:p>
    <w:p w14:paraId="3788E55D" w14:textId="77777777" w:rsidR="004A3EE0" w:rsidRDefault="004A3EE0" w:rsidP="00657669">
      <w:pPr>
        <w:spacing w:after="0" w:line="240" w:lineRule="auto"/>
        <w:jc w:val="center"/>
        <w:rPr>
          <w:rFonts w:ascii="Calibri" w:eastAsia="MS Mincho" w:hAnsi="Calibri" w:cs="Calibri"/>
          <w:b/>
          <w:sz w:val="24"/>
          <w:szCs w:val="24"/>
          <w:lang w:val="pl-PL"/>
        </w:rPr>
      </w:pPr>
    </w:p>
    <w:p w14:paraId="146424DF" w14:textId="69FD5A95" w:rsidR="00657669" w:rsidRPr="00657669" w:rsidRDefault="00657669" w:rsidP="00657669">
      <w:pPr>
        <w:spacing w:after="0" w:line="240" w:lineRule="auto"/>
        <w:jc w:val="center"/>
        <w:rPr>
          <w:rFonts w:ascii="Calibri" w:eastAsia="MS Mincho" w:hAnsi="Calibri" w:cs="Calibri"/>
          <w:b/>
          <w:sz w:val="24"/>
          <w:szCs w:val="24"/>
          <w:lang w:val="pl-PL"/>
        </w:rPr>
      </w:pPr>
      <w:r w:rsidRPr="00657669">
        <w:rPr>
          <w:rFonts w:ascii="Calibri" w:eastAsia="MS Mincho" w:hAnsi="Calibri" w:cs="Calibri"/>
          <w:b/>
          <w:sz w:val="24"/>
          <w:szCs w:val="24"/>
          <w:lang w:val="pl-PL"/>
        </w:rPr>
        <w:t xml:space="preserve">I PRIORYTET PROGRAMU FUNDUSZE EUROPEJSKIE DLA NOWOCZESNEJ GOSPODARKI 2021–2027 (FENG) </w:t>
      </w:r>
    </w:p>
    <w:p w14:paraId="60E74D76" w14:textId="77777777" w:rsidR="00657669" w:rsidRPr="00657669" w:rsidRDefault="00657669" w:rsidP="00657669">
      <w:pPr>
        <w:spacing w:after="0" w:line="240" w:lineRule="auto"/>
        <w:jc w:val="center"/>
        <w:rPr>
          <w:rFonts w:ascii="Calibri" w:eastAsia="MS Mincho" w:hAnsi="Calibri" w:cs="Calibri"/>
          <w:b/>
          <w:sz w:val="24"/>
          <w:szCs w:val="24"/>
          <w:lang w:val="pl-PL"/>
        </w:rPr>
      </w:pPr>
      <w:r w:rsidRPr="00657669">
        <w:rPr>
          <w:rFonts w:ascii="Calibri" w:eastAsia="MS Mincho" w:hAnsi="Calibri" w:cs="Calibri"/>
          <w:b/>
          <w:sz w:val="24"/>
          <w:szCs w:val="24"/>
          <w:lang w:val="pl-PL"/>
        </w:rPr>
        <w:t xml:space="preserve">Umowa o dofinansowanie nr FENG.01.01-IP.01-A0AS/24-00 </w:t>
      </w:r>
    </w:p>
    <w:p w14:paraId="24938887" w14:textId="77777777" w:rsidR="00657669" w:rsidRPr="00657669" w:rsidRDefault="00657669" w:rsidP="00657669">
      <w:pPr>
        <w:spacing w:after="0" w:line="240" w:lineRule="auto"/>
        <w:jc w:val="center"/>
        <w:rPr>
          <w:rFonts w:ascii="Calibri" w:eastAsia="MS Mincho" w:hAnsi="Calibri" w:cs="Calibri"/>
          <w:b/>
          <w:sz w:val="24"/>
          <w:szCs w:val="24"/>
          <w:lang w:val="pl-PL"/>
        </w:rPr>
      </w:pPr>
    </w:p>
    <w:p w14:paraId="4AE962A8" w14:textId="77777777" w:rsidR="00657669" w:rsidRPr="00657669" w:rsidRDefault="00657669" w:rsidP="00657669">
      <w:pPr>
        <w:spacing w:after="0" w:line="240" w:lineRule="auto"/>
        <w:jc w:val="center"/>
        <w:rPr>
          <w:rFonts w:ascii="Calibri" w:eastAsia="MS Mincho" w:hAnsi="Calibri" w:cs="Calibri"/>
          <w:b/>
          <w:sz w:val="24"/>
          <w:szCs w:val="24"/>
          <w:lang w:val="pl-PL"/>
        </w:rPr>
      </w:pPr>
    </w:p>
    <w:p w14:paraId="767AA909" w14:textId="77777777" w:rsidR="00657669" w:rsidRPr="00657669" w:rsidRDefault="00657669" w:rsidP="00657669">
      <w:pPr>
        <w:rPr>
          <w:rFonts w:ascii="Calibri" w:eastAsia="Calibri" w:hAnsi="Calibri" w:cs="Calibri"/>
          <w:i/>
          <w:lang w:val="pl-PL"/>
        </w:rPr>
      </w:pPr>
      <w:r w:rsidRPr="00657669">
        <w:rPr>
          <w:rFonts w:ascii="Calibri" w:eastAsia="Calibri" w:hAnsi="Calibri" w:cs="Calibri"/>
          <w:b/>
          <w:lang w:val="pl-PL"/>
        </w:rPr>
        <w:t xml:space="preserve">Tytuł projektu: </w:t>
      </w:r>
      <w:r w:rsidRPr="00657669">
        <w:rPr>
          <w:rFonts w:ascii="Calibri" w:eastAsia="Calibri" w:hAnsi="Calibri" w:cs="Calibri"/>
          <w:i/>
          <w:lang w:val="pl-PL"/>
        </w:rPr>
        <w:t>Osteogenne, porowate, stomatologiczne implanty podokostnowe do atraumatycznego powszechnego stosowania u pacjentów z zanikiem podłoża kostnego</w:t>
      </w:r>
    </w:p>
    <w:p w14:paraId="3A3D951F" w14:textId="77777777" w:rsidR="00657669" w:rsidRPr="00657669" w:rsidRDefault="00657669" w:rsidP="00657669">
      <w:pPr>
        <w:spacing w:after="0" w:line="360" w:lineRule="auto"/>
        <w:jc w:val="center"/>
        <w:rPr>
          <w:rFonts w:ascii="Arial" w:eastAsia="Tahoma" w:hAnsi="Arial" w:cs="Arial"/>
          <w:b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b/>
          <w:sz w:val="20"/>
          <w:szCs w:val="20"/>
          <w:lang w:val="pl-PL" w:eastAsia="zh-CN"/>
        </w:rPr>
        <w:t>Formularz oferty</w:t>
      </w:r>
    </w:p>
    <w:p w14:paraId="654D7ADE" w14:textId="77777777" w:rsidR="00657669" w:rsidRPr="00657669" w:rsidRDefault="00657669" w:rsidP="00657669">
      <w:pPr>
        <w:suppressAutoHyphens/>
        <w:spacing w:after="0" w:line="240" w:lineRule="auto"/>
        <w:ind w:left="567"/>
        <w:jc w:val="center"/>
        <w:rPr>
          <w:rFonts w:ascii="Arial" w:eastAsia="Times New Roman" w:hAnsi="Arial" w:cs="Arial"/>
          <w:b/>
          <w:sz w:val="20"/>
          <w:szCs w:val="20"/>
          <w:lang w:val="pl-PL" w:eastAsia="pl-PL"/>
        </w:rPr>
      </w:pPr>
    </w:p>
    <w:p w14:paraId="686F7475" w14:textId="77777777" w:rsidR="00657669" w:rsidRPr="00657669" w:rsidRDefault="00657669" w:rsidP="00657669">
      <w:pPr>
        <w:numPr>
          <w:ilvl w:val="0"/>
          <w:numId w:val="28"/>
        </w:numPr>
        <w:suppressAutoHyphens/>
        <w:autoSpaceDN w:val="0"/>
        <w:spacing w:after="0" w:line="312" w:lineRule="auto"/>
        <w:ind w:left="426" w:hanging="426"/>
        <w:contextualSpacing/>
        <w:jc w:val="both"/>
        <w:textAlignment w:val="baseline"/>
        <w:rPr>
          <w:rFonts w:ascii="Arial" w:eastAsia="Tahoma" w:hAnsi="Arial" w:cs="Arial"/>
          <w:b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b/>
          <w:sz w:val="20"/>
          <w:szCs w:val="20"/>
          <w:lang w:val="pl-PL" w:eastAsia="zh-CN"/>
        </w:rPr>
        <w:t xml:space="preserve">Przedmiot wyceny </w:t>
      </w:r>
    </w:p>
    <w:p w14:paraId="16D3963B" w14:textId="77777777" w:rsidR="00657669" w:rsidRPr="00657669" w:rsidRDefault="00657669" w:rsidP="00657669">
      <w:pPr>
        <w:suppressAutoHyphens/>
        <w:autoSpaceDN w:val="0"/>
        <w:spacing w:after="0" w:line="312" w:lineRule="auto"/>
        <w:ind w:left="426"/>
        <w:contextualSpacing/>
        <w:jc w:val="both"/>
        <w:textAlignment w:val="baseline"/>
        <w:rPr>
          <w:rFonts w:ascii="Arial" w:eastAsia="Tahoma" w:hAnsi="Arial" w:cs="Arial"/>
          <w:bCs/>
          <w:sz w:val="20"/>
          <w:szCs w:val="20"/>
          <w:lang w:val="pl-PL" w:eastAsia="zh-CN"/>
        </w:rPr>
      </w:pPr>
    </w:p>
    <w:p w14:paraId="4E371439" w14:textId="7C16A5C6" w:rsidR="00657669" w:rsidRPr="00657669" w:rsidRDefault="00657669" w:rsidP="00657669">
      <w:pPr>
        <w:numPr>
          <w:ilvl w:val="0"/>
          <w:numId w:val="29"/>
        </w:numPr>
        <w:suppressAutoHyphens/>
        <w:autoSpaceDN w:val="0"/>
        <w:spacing w:after="0" w:line="312" w:lineRule="auto"/>
        <w:contextualSpacing/>
        <w:jc w:val="both"/>
        <w:textAlignment w:val="baseline"/>
        <w:rPr>
          <w:rFonts w:ascii="Arial" w:eastAsia="Tahoma" w:hAnsi="Arial" w:cs="Arial"/>
          <w:bCs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bCs/>
          <w:sz w:val="20"/>
          <w:szCs w:val="20"/>
          <w:lang w:val="pl-PL" w:eastAsia="zh-CN"/>
        </w:rPr>
        <w:t>Numer</w:t>
      </w:r>
      <w:r w:rsidR="00D12353" w:rsidRPr="000E1B36">
        <w:rPr>
          <w:rFonts w:ascii="Arial" w:eastAsia="Tahoma" w:hAnsi="Arial" w:cs="Arial"/>
          <w:bCs/>
          <w:sz w:val="20"/>
          <w:szCs w:val="20"/>
          <w:lang w:val="pl-PL" w:eastAsia="zh-CN"/>
        </w:rPr>
        <w:t xml:space="preserve"> </w:t>
      </w:r>
      <w:r w:rsidRPr="00657669">
        <w:rPr>
          <w:rFonts w:ascii="Arial" w:eastAsia="Tahoma" w:hAnsi="Arial" w:cs="Arial"/>
          <w:bCs/>
          <w:sz w:val="20"/>
          <w:szCs w:val="20"/>
          <w:lang w:val="pl-PL" w:eastAsia="zh-CN"/>
        </w:rPr>
        <w:t>zapytania ofertowego, którego dotyczy</w:t>
      </w:r>
      <w:r w:rsidR="00D12353" w:rsidRPr="000E1B36">
        <w:rPr>
          <w:rFonts w:ascii="Arial" w:eastAsia="Tahoma" w:hAnsi="Arial" w:cs="Arial"/>
          <w:bCs/>
          <w:sz w:val="20"/>
          <w:szCs w:val="20"/>
          <w:lang w:val="pl-PL" w:eastAsia="zh-CN"/>
        </w:rPr>
        <w:t xml:space="preserve"> </w:t>
      </w:r>
      <w:r w:rsidRPr="00657669">
        <w:rPr>
          <w:rFonts w:ascii="Arial" w:eastAsia="Tahoma" w:hAnsi="Arial" w:cs="Arial"/>
          <w:bCs/>
          <w:sz w:val="20"/>
          <w:szCs w:val="20"/>
          <w:lang w:val="pl-PL" w:eastAsia="zh-CN"/>
        </w:rPr>
        <w:t>wycena</w:t>
      </w:r>
      <w:r w:rsidR="00D12353" w:rsidRPr="000E1B36">
        <w:rPr>
          <w:rFonts w:ascii="Arial" w:eastAsia="Tahoma" w:hAnsi="Arial" w:cs="Arial"/>
          <w:bCs/>
          <w:sz w:val="20"/>
          <w:szCs w:val="20"/>
          <w:lang w:val="pl-PL" w:eastAsia="zh-CN"/>
        </w:rPr>
        <w:t xml:space="preserve"> </w:t>
      </w:r>
      <w:r w:rsidR="00E5601F">
        <w:rPr>
          <w:rFonts w:ascii="Arial" w:eastAsia="Tahoma" w:hAnsi="Arial" w:cs="Arial"/>
          <w:bCs/>
          <w:sz w:val="20"/>
          <w:szCs w:val="20"/>
          <w:lang w:val="pl-PL" w:eastAsia="zh-CN"/>
        </w:rPr>
        <w:t>2</w:t>
      </w:r>
      <w:r w:rsidR="00D34265" w:rsidRPr="00D34265">
        <w:rPr>
          <w:rFonts w:ascii="Arial" w:eastAsia="Tahoma" w:hAnsi="Arial" w:cs="Arial"/>
          <w:bCs/>
          <w:sz w:val="20"/>
          <w:szCs w:val="20"/>
          <w:lang w:val="pl-PL" w:eastAsia="zh-CN"/>
        </w:rPr>
        <w:t>/BK/202</w:t>
      </w:r>
      <w:r w:rsidR="00E5601F">
        <w:rPr>
          <w:rFonts w:ascii="Arial" w:eastAsia="Tahoma" w:hAnsi="Arial" w:cs="Arial"/>
          <w:bCs/>
          <w:sz w:val="20"/>
          <w:szCs w:val="20"/>
          <w:lang w:val="pl-PL" w:eastAsia="zh-CN"/>
        </w:rPr>
        <w:t>6</w:t>
      </w:r>
      <w:r w:rsidR="00D34265">
        <w:rPr>
          <w:rFonts w:ascii="Arial" w:eastAsia="Tahoma" w:hAnsi="Arial" w:cs="Arial"/>
          <w:bCs/>
          <w:sz w:val="20"/>
          <w:szCs w:val="20"/>
          <w:lang w:val="pl-PL" w:eastAsia="zh-CN"/>
        </w:rPr>
        <w:t xml:space="preserve"> z dn. </w:t>
      </w:r>
      <w:r w:rsidR="00E5601F">
        <w:rPr>
          <w:rFonts w:ascii="Arial" w:eastAsia="Tahoma" w:hAnsi="Arial" w:cs="Arial"/>
          <w:bCs/>
          <w:sz w:val="20"/>
          <w:szCs w:val="20"/>
          <w:lang w:val="pl-PL" w:eastAsia="zh-CN"/>
        </w:rPr>
        <w:t>16.03.2026</w:t>
      </w:r>
      <w:r w:rsidR="00D34265">
        <w:rPr>
          <w:rFonts w:ascii="Arial" w:eastAsia="Tahoma" w:hAnsi="Arial" w:cs="Arial"/>
          <w:bCs/>
          <w:sz w:val="20"/>
          <w:szCs w:val="20"/>
          <w:lang w:val="pl-PL" w:eastAsia="zh-CN"/>
        </w:rPr>
        <w:t xml:space="preserve"> r</w:t>
      </w:r>
      <w:r w:rsidRPr="00657669">
        <w:rPr>
          <w:rFonts w:ascii="Arial" w:eastAsia="Tahoma" w:hAnsi="Arial" w:cs="Arial"/>
          <w:bCs/>
          <w:sz w:val="20"/>
          <w:szCs w:val="20"/>
          <w:lang w:val="pl-PL" w:eastAsia="zh-CN"/>
        </w:rPr>
        <w:t>.</w:t>
      </w:r>
    </w:p>
    <w:p w14:paraId="320FB0CA" w14:textId="77777777" w:rsidR="00657669" w:rsidRPr="00657669" w:rsidRDefault="00657669" w:rsidP="00657669">
      <w:pPr>
        <w:numPr>
          <w:ilvl w:val="0"/>
          <w:numId w:val="29"/>
        </w:numPr>
        <w:suppressAutoHyphens/>
        <w:autoSpaceDN w:val="0"/>
        <w:spacing w:after="0" w:line="312" w:lineRule="auto"/>
        <w:contextualSpacing/>
        <w:jc w:val="both"/>
        <w:textAlignment w:val="baseline"/>
        <w:rPr>
          <w:rFonts w:ascii="Arial" w:eastAsia="Tahoma" w:hAnsi="Arial" w:cs="Arial"/>
          <w:bCs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bCs/>
          <w:sz w:val="20"/>
          <w:szCs w:val="20"/>
          <w:lang w:val="pl-PL" w:eastAsia="zh-CN"/>
        </w:rPr>
        <w:t>Opis i zakres zapytania ofertowego</w:t>
      </w:r>
    </w:p>
    <w:p w14:paraId="1244BEC6" w14:textId="25F4A7C5" w:rsidR="00657669" w:rsidRPr="00657669" w:rsidRDefault="00656D3A" w:rsidP="00656D3A">
      <w:pPr>
        <w:spacing w:after="0" w:line="240" w:lineRule="auto"/>
        <w:ind w:left="786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  <w:bookmarkStart w:id="0" w:name="_Hlk72506044"/>
      <w:r w:rsidRPr="00656D3A">
        <w:rPr>
          <w:rFonts w:ascii="Arial" w:eastAsia="Tahoma" w:hAnsi="Arial" w:cs="Arial"/>
          <w:b/>
          <w:bCs/>
          <w:sz w:val="20"/>
          <w:szCs w:val="20"/>
          <w:lang w:val="pl-PL" w:eastAsia="zh-CN"/>
        </w:rPr>
        <w:t>Dostawa</w:t>
      </w:r>
      <w:r w:rsidR="00E5601F">
        <w:rPr>
          <w:rFonts w:ascii="Arial" w:eastAsia="Tahoma" w:hAnsi="Arial" w:cs="Arial"/>
          <w:b/>
          <w:bCs/>
          <w:sz w:val="20"/>
          <w:szCs w:val="20"/>
          <w:lang w:val="pl-PL" w:eastAsia="zh-CN"/>
        </w:rPr>
        <w:t xml:space="preserve"> implantów do przygotowania próbek dla małych zwierząt</w:t>
      </w:r>
    </w:p>
    <w:bookmarkEnd w:id="0"/>
    <w:p w14:paraId="72575CA3" w14:textId="77777777" w:rsidR="00657669" w:rsidRPr="00657669" w:rsidRDefault="00657669" w:rsidP="00657669">
      <w:pPr>
        <w:numPr>
          <w:ilvl w:val="0"/>
          <w:numId w:val="28"/>
        </w:numPr>
        <w:suppressAutoHyphens/>
        <w:autoSpaceDN w:val="0"/>
        <w:spacing w:after="0" w:line="312" w:lineRule="auto"/>
        <w:ind w:left="426" w:hanging="426"/>
        <w:contextualSpacing/>
        <w:jc w:val="both"/>
        <w:textAlignment w:val="baseline"/>
        <w:rPr>
          <w:rFonts w:ascii="Arial" w:eastAsia="Tahoma" w:hAnsi="Arial" w:cs="Arial"/>
          <w:b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b/>
          <w:sz w:val="20"/>
          <w:szCs w:val="20"/>
          <w:lang w:val="pl-PL" w:eastAsia="zh-CN"/>
        </w:rPr>
        <w:t>Dane Wykonawcy</w:t>
      </w:r>
    </w:p>
    <w:p w14:paraId="1C89C796" w14:textId="77777777" w:rsidR="00657669" w:rsidRPr="00657669" w:rsidRDefault="00657669" w:rsidP="00657669">
      <w:pPr>
        <w:suppressAutoHyphens/>
        <w:autoSpaceDN w:val="0"/>
        <w:spacing w:after="0" w:line="312" w:lineRule="auto"/>
        <w:ind w:left="426"/>
        <w:contextualSpacing/>
        <w:jc w:val="both"/>
        <w:textAlignment w:val="baseline"/>
        <w:rPr>
          <w:rFonts w:ascii="Arial" w:eastAsia="Tahoma" w:hAnsi="Arial" w:cs="Arial"/>
          <w:b/>
          <w:sz w:val="20"/>
          <w:szCs w:val="20"/>
          <w:lang w:val="pl-PL" w:eastAsia="zh-CN"/>
        </w:rPr>
      </w:pPr>
    </w:p>
    <w:p w14:paraId="6CBA8E65" w14:textId="54001E3A" w:rsidR="00657669" w:rsidRPr="00657669" w:rsidRDefault="00657669" w:rsidP="00657669">
      <w:pPr>
        <w:numPr>
          <w:ilvl w:val="0"/>
          <w:numId w:val="30"/>
        </w:numPr>
        <w:suppressAutoHyphens/>
        <w:autoSpaceDN w:val="0"/>
        <w:spacing w:after="0" w:line="312" w:lineRule="auto"/>
        <w:contextualSpacing/>
        <w:jc w:val="both"/>
        <w:textAlignment w:val="baseline"/>
        <w:rPr>
          <w:rFonts w:ascii="Arial" w:eastAsia="Tahoma" w:hAnsi="Arial" w:cs="Arial"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sz w:val="20"/>
          <w:szCs w:val="20"/>
          <w:lang w:val="pl-PL" w:eastAsia="zh-CN"/>
        </w:rPr>
        <w:t>Nazwa</w:t>
      </w:r>
      <w:r w:rsidR="0072356B">
        <w:rPr>
          <w:rFonts w:ascii="Arial" w:eastAsia="Tahoma" w:hAnsi="Arial" w:cs="Arial"/>
          <w:sz w:val="20"/>
          <w:szCs w:val="20"/>
          <w:lang w:val="pl-PL" w:eastAsia="zh-CN"/>
        </w:rPr>
        <w:t xml:space="preserve"> ……………</w:t>
      </w:r>
    </w:p>
    <w:p w14:paraId="4BF5AEC7" w14:textId="31E508EA" w:rsidR="00657669" w:rsidRDefault="00657669" w:rsidP="00657669">
      <w:pPr>
        <w:numPr>
          <w:ilvl w:val="0"/>
          <w:numId w:val="30"/>
        </w:numPr>
        <w:suppressAutoHyphens/>
        <w:autoSpaceDN w:val="0"/>
        <w:spacing w:after="0" w:line="312" w:lineRule="auto"/>
        <w:contextualSpacing/>
        <w:jc w:val="both"/>
        <w:textAlignment w:val="baseline"/>
        <w:rPr>
          <w:rFonts w:ascii="Arial" w:eastAsia="Tahoma" w:hAnsi="Arial" w:cs="Arial"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sz w:val="20"/>
          <w:szCs w:val="20"/>
          <w:lang w:val="pl-PL" w:eastAsia="zh-CN"/>
        </w:rPr>
        <w:t>Adres</w:t>
      </w:r>
      <w:r w:rsidR="0072356B">
        <w:rPr>
          <w:rFonts w:ascii="Arial" w:eastAsia="Tahoma" w:hAnsi="Arial" w:cs="Arial"/>
          <w:sz w:val="20"/>
          <w:szCs w:val="20"/>
          <w:lang w:val="pl-PL" w:eastAsia="zh-CN"/>
        </w:rPr>
        <w:t xml:space="preserve"> ………………….</w:t>
      </w:r>
    </w:p>
    <w:p w14:paraId="2B3EEC53" w14:textId="78EFD921" w:rsidR="00657669" w:rsidRPr="004D14BF" w:rsidRDefault="00657669" w:rsidP="004D14BF">
      <w:pPr>
        <w:numPr>
          <w:ilvl w:val="0"/>
          <w:numId w:val="30"/>
        </w:numPr>
        <w:suppressAutoHyphens/>
        <w:autoSpaceDN w:val="0"/>
        <w:spacing w:after="0" w:line="312" w:lineRule="auto"/>
        <w:contextualSpacing/>
        <w:jc w:val="both"/>
        <w:textAlignment w:val="baseline"/>
        <w:rPr>
          <w:rFonts w:ascii="Arial" w:eastAsia="Tahoma" w:hAnsi="Arial" w:cs="Arial"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sz w:val="20"/>
          <w:szCs w:val="20"/>
          <w:lang w:val="pl-PL" w:eastAsia="zh-CN"/>
        </w:rPr>
        <w:t>NIP / REGON lub inny numer z rejestru przedsiębiorców (jeśli</w:t>
      </w:r>
      <w:r w:rsidR="004D14BF">
        <w:rPr>
          <w:rFonts w:ascii="Arial" w:eastAsia="Tahoma" w:hAnsi="Arial" w:cs="Arial"/>
          <w:sz w:val="20"/>
          <w:szCs w:val="20"/>
          <w:lang w:val="pl-PL" w:eastAsia="zh-CN"/>
        </w:rPr>
        <w:t xml:space="preserve"> </w:t>
      </w:r>
      <w:r w:rsidRPr="00657669">
        <w:rPr>
          <w:rFonts w:ascii="Arial" w:eastAsia="Tahoma" w:hAnsi="Arial" w:cs="Arial"/>
          <w:sz w:val="20"/>
          <w:szCs w:val="20"/>
          <w:lang w:val="pl-PL" w:eastAsia="zh-CN"/>
        </w:rPr>
        <w:t>dotyczy)</w:t>
      </w:r>
      <w:r w:rsidR="0072356B">
        <w:rPr>
          <w:rFonts w:ascii="Arial" w:eastAsia="Tahoma" w:hAnsi="Arial" w:cs="Arial"/>
          <w:sz w:val="20"/>
          <w:szCs w:val="20"/>
          <w:lang w:val="pl-PL" w:eastAsia="zh-CN"/>
        </w:rPr>
        <w:t xml:space="preserve"> ……………..</w:t>
      </w:r>
    </w:p>
    <w:p w14:paraId="27FCF270" w14:textId="310129E8" w:rsidR="00657669" w:rsidRPr="00657669" w:rsidRDefault="00657669" w:rsidP="00657669">
      <w:pPr>
        <w:numPr>
          <w:ilvl w:val="0"/>
          <w:numId w:val="30"/>
        </w:numPr>
        <w:suppressAutoHyphens/>
        <w:autoSpaceDN w:val="0"/>
        <w:spacing w:after="0" w:line="312" w:lineRule="auto"/>
        <w:contextualSpacing/>
        <w:jc w:val="both"/>
        <w:textAlignment w:val="baseline"/>
        <w:rPr>
          <w:rFonts w:ascii="Arial" w:eastAsia="Tahoma" w:hAnsi="Arial" w:cs="Arial"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sz w:val="20"/>
          <w:szCs w:val="20"/>
          <w:lang w:val="pl-PL" w:eastAsia="zh-CN"/>
        </w:rPr>
        <w:t>Imię i nazwisko osoby do</w:t>
      </w:r>
      <w:r w:rsidR="004D14BF">
        <w:rPr>
          <w:rFonts w:ascii="Arial" w:eastAsia="Tahoma" w:hAnsi="Arial" w:cs="Arial"/>
          <w:sz w:val="20"/>
          <w:szCs w:val="20"/>
          <w:lang w:val="pl-PL" w:eastAsia="zh-CN"/>
        </w:rPr>
        <w:t xml:space="preserve"> </w:t>
      </w:r>
      <w:r w:rsidRPr="00657669">
        <w:rPr>
          <w:rFonts w:ascii="Arial" w:eastAsia="Tahoma" w:hAnsi="Arial" w:cs="Arial"/>
          <w:sz w:val="20"/>
          <w:szCs w:val="20"/>
          <w:lang w:val="pl-PL" w:eastAsia="zh-CN"/>
        </w:rPr>
        <w:t>kontaktu</w:t>
      </w:r>
      <w:r w:rsidR="0072356B">
        <w:rPr>
          <w:rFonts w:ascii="Arial" w:eastAsia="Tahoma" w:hAnsi="Arial" w:cs="Arial"/>
          <w:sz w:val="20"/>
          <w:szCs w:val="20"/>
          <w:lang w:val="pl-PL" w:eastAsia="zh-CN"/>
        </w:rPr>
        <w:t xml:space="preserve"> ………………..</w:t>
      </w:r>
    </w:p>
    <w:p w14:paraId="2DED74B3" w14:textId="34AD08C4" w:rsidR="00657669" w:rsidRPr="00657669" w:rsidRDefault="00657669" w:rsidP="00657669">
      <w:pPr>
        <w:numPr>
          <w:ilvl w:val="0"/>
          <w:numId w:val="30"/>
        </w:numPr>
        <w:suppressAutoHyphens/>
        <w:autoSpaceDN w:val="0"/>
        <w:spacing w:after="0" w:line="312" w:lineRule="auto"/>
        <w:contextualSpacing/>
        <w:jc w:val="both"/>
        <w:textAlignment w:val="baseline"/>
        <w:rPr>
          <w:rFonts w:ascii="Arial" w:eastAsia="Tahoma" w:hAnsi="Arial" w:cs="Arial"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sz w:val="20"/>
          <w:szCs w:val="20"/>
          <w:lang w:val="pl-PL" w:eastAsia="zh-CN"/>
        </w:rPr>
        <w:t>Telefon/e-mail osoby do kontaktu</w:t>
      </w:r>
      <w:r w:rsidR="00D12353">
        <w:rPr>
          <w:rFonts w:ascii="Arial" w:eastAsia="Tahoma" w:hAnsi="Arial" w:cs="Arial"/>
          <w:sz w:val="20"/>
          <w:szCs w:val="20"/>
          <w:lang w:val="pl-PL" w:eastAsia="zh-CN"/>
        </w:rPr>
        <w:t xml:space="preserve"> </w:t>
      </w:r>
      <w:r w:rsidR="0072356B">
        <w:rPr>
          <w:rFonts w:ascii="Arial" w:eastAsia="Tahoma" w:hAnsi="Arial" w:cs="Arial"/>
          <w:sz w:val="20"/>
          <w:szCs w:val="20"/>
          <w:lang w:val="pl-PL" w:eastAsia="zh-CN"/>
        </w:rPr>
        <w:t>…………………….</w:t>
      </w:r>
    </w:p>
    <w:p w14:paraId="09A2D1D8" w14:textId="77777777" w:rsidR="00657669" w:rsidRPr="00657669" w:rsidRDefault="00657669" w:rsidP="00657669">
      <w:pPr>
        <w:suppressAutoHyphens/>
        <w:spacing w:after="0" w:line="312" w:lineRule="auto"/>
        <w:ind w:left="786"/>
        <w:contextualSpacing/>
        <w:jc w:val="both"/>
        <w:rPr>
          <w:rFonts w:ascii="Arial" w:eastAsia="Tahoma" w:hAnsi="Arial" w:cs="Arial"/>
          <w:sz w:val="20"/>
          <w:szCs w:val="20"/>
          <w:lang w:val="pl-PL" w:eastAsia="zh-CN"/>
        </w:rPr>
      </w:pPr>
    </w:p>
    <w:p w14:paraId="465904A4" w14:textId="77777777" w:rsidR="00657669" w:rsidRPr="00657669" w:rsidRDefault="00657669" w:rsidP="00657669">
      <w:pPr>
        <w:numPr>
          <w:ilvl w:val="0"/>
          <w:numId w:val="28"/>
        </w:numPr>
        <w:suppressAutoHyphens/>
        <w:autoSpaceDN w:val="0"/>
        <w:spacing w:after="0" w:line="312" w:lineRule="auto"/>
        <w:ind w:left="426" w:hanging="426"/>
        <w:contextualSpacing/>
        <w:jc w:val="both"/>
        <w:textAlignment w:val="baseline"/>
        <w:rPr>
          <w:rFonts w:ascii="Arial" w:eastAsia="Tahoma" w:hAnsi="Arial" w:cs="Arial"/>
          <w:b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b/>
          <w:sz w:val="20"/>
          <w:szCs w:val="20"/>
          <w:lang w:val="pl-PL" w:eastAsia="zh-CN"/>
        </w:rPr>
        <w:t xml:space="preserve">SKŁADAMY OFERTĘ </w:t>
      </w:r>
      <w:r w:rsidRPr="00657669">
        <w:rPr>
          <w:rFonts w:ascii="Arial" w:eastAsia="Tahoma" w:hAnsi="Arial" w:cs="Arial"/>
          <w:bCs/>
          <w:sz w:val="20"/>
          <w:szCs w:val="20"/>
          <w:lang w:val="pl-PL" w:eastAsia="zh-CN"/>
        </w:rPr>
        <w:t>na wykonanie przedmiotu zamówienia w zakresie określonym w Zapytaniu ofertowym.</w:t>
      </w:r>
    </w:p>
    <w:p w14:paraId="6013D1C1" w14:textId="77777777" w:rsidR="00657669" w:rsidRPr="00657669" w:rsidRDefault="00657669" w:rsidP="00657669">
      <w:pPr>
        <w:suppressAutoHyphens/>
        <w:autoSpaceDN w:val="0"/>
        <w:spacing w:after="0" w:line="312" w:lineRule="auto"/>
        <w:ind w:left="284"/>
        <w:contextualSpacing/>
        <w:jc w:val="both"/>
        <w:textAlignment w:val="baseline"/>
        <w:rPr>
          <w:rFonts w:ascii="Arial" w:eastAsia="Tahoma" w:hAnsi="Arial" w:cs="Arial"/>
          <w:bCs/>
          <w:sz w:val="20"/>
          <w:szCs w:val="20"/>
          <w:lang w:val="pl-PL" w:eastAsia="zh-CN"/>
        </w:rPr>
      </w:pPr>
    </w:p>
    <w:p w14:paraId="2F8B999E" w14:textId="77777777" w:rsidR="00657669" w:rsidRPr="00657669" w:rsidRDefault="00657669" w:rsidP="00657669">
      <w:pPr>
        <w:numPr>
          <w:ilvl w:val="0"/>
          <w:numId w:val="28"/>
        </w:numPr>
        <w:suppressAutoHyphens/>
        <w:autoSpaceDN w:val="0"/>
        <w:spacing w:after="0" w:line="312" w:lineRule="auto"/>
        <w:ind w:left="426" w:hanging="426"/>
        <w:contextualSpacing/>
        <w:jc w:val="both"/>
        <w:textAlignment w:val="baseline"/>
        <w:rPr>
          <w:rFonts w:ascii="Arial" w:eastAsia="Tahoma" w:hAnsi="Arial" w:cs="Arial"/>
          <w:b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b/>
          <w:sz w:val="20"/>
          <w:szCs w:val="20"/>
          <w:lang w:val="pl-PL" w:eastAsia="zh-CN"/>
        </w:rPr>
        <w:t>Cena (kryterium oceny ofert)*</w:t>
      </w:r>
    </w:p>
    <w:p w14:paraId="19911B6A" w14:textId="77777777" w:rsidR="00657669" w:rsidRPr="00657669" w:rsidRDefault="00657669" w:rsidP="00657669">
      <w:pPr>
        <w:suppressAutoHyphens/>
        <w:autoSpaceDN w:val="0"/>
        <w:spacing w:after="0" w:line="312" w:lineRule="auto"/>
        <w:ind w:left="284"/>
        <w:contextualSpacing/>
        <w:jc w:val="both"/>
        <w:textAlignment w:val="baseline"/>
        <w:rPr>
          <w:rFonts w:ascii="Arial" w:eastAsia="Tahoma" w:hAnsi="Arial" w:cs="Arial"/>
          <w:bCs/>
          <w:i/>
          <w:iCs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b/>
          <w:i/>
          <w:iCs/>
          <w:sz w:val="20"/>
          <w:szCs w:val="20"/>
          <w:lang w:val="pl-PL" w:eastAsia="zh-CN"/>
        </w:rPr>
        <w:t xml:space="preserve">* </w:t>
      </w:r>
      <w:r w:rsidRPr="00657669">
        <w:rPr>
          <w:rFonts w:ascii="Arial" w:eastAsia="Tahoma" w:hAnsi="Arial" w:cs="Arial"/>
          <w:bCs/>
          <w:i/>
          <w:iCs/>
          <w:sz w:val="20"/>
          <w:szCs w:val="20"/>
          <w:lang w:val="pl-PL" w:eastAsia="zh-CN"/>
        </w:rPr>
        <w:t>Wykonawca wpisuje kwotę w częściach, w których planuje realizować przedmiot zamówienia. Zamawiający nie dopuszcza możliwości składania ofert częściowych.</w:t>
      </w:r>
    </w:p>
    <w:p w14:paraId="101934F9" w14:textId="77777777" w:rsidR="00657669" w:rsidRPr="00657669" w:rsidRDefault="00657669" w:rsidP="00657669">
      <w:pPr>
        <w:suppressAutoHyphens/>
        <w:autoSpaceDN w:val="0"/>
        <w:spacing w:after="0" w:line="312" w:lineRule="auto"/>
        <w:ind w:left="284"/>
        <w:contextualSpacing/>
        <w:jc w:val="both"/>
        <w:textAlignment w:val="baseline"/>
        <w:rPr>
          <w:rFonts w:ascii="Arial" w:eastAsia="Tahoma" w:hAnsi="Arial" w:cs="Arial"/>
          <w:bCs/>
          <w:i/>
          <w:iCs/>
          <w:sz w:val="20"/>
          <w:szCs w:val="20"/>
          <w:lang w:val="pl-PL" w:eastAsia="zh-CN"/>
        </w:rPr>
      </w:pPr>
    </w:p>
    <w:p w14:paraId="3211FEB6" w14:textId="77777777" w:rsidR="00657669" w:rsidRPr="00657669" w:rsidRDefault="00657669" w:rsidP="00657669">
      <w:pPr>
        <w:suppressAutoHyphens/>
        <w:spacing w:line="312" w:lineRule="auto"/>
        <w:contextualSpacing/>
        <w:jc w:val="both"/>
        <w:rPr>
          <w:rFonts w:ascii="Arial" w:eastAsia="Tahoma" w:hAnsi="Arial" w:cs="Arial"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sz w:val="20"/>
          <w:szCs w:val="20"/>
          <w:lang w:val="pl-PL" w:eastAsia="zh-CN"/>
        </w:rPr>
        <w:t xml:space="preserve">OFERUJEMY: Wykonanie przedmiotu zamówienia zgodnie z warunkami i na zasadach zawartych </w:t>
      </w:r>
    </w:p>
    <w:p w14:paraId="7765662E" w14:textId="77777777" w:rsidR="00657669" w:rsidRPr="00657669" w:rsidRDefault="00657669" w:rsidP="00657669">
      <w:pPr>
        <w:suppressAutoHyphens/>
        <w:spacing w:line="312" w:lineRule="auto"/>
        <w:contextualSpacing/>
        <w:jc w:val="both"/>
        <w:rPr>
          <w:rFonts w:ascii="Arial" w:eastAsia="Tahoma" w:hAnsi="Arial" w:cs="Arial"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sz w:val="20"/>
          <w:szCs w:val="20"/>
          <w:lang w:val="pl-PL" w:eastAsia="zh-CN"/>
        </w:rPr>
        <w:t>w zapytaniu ofertowym numer ……………….z dnia…………………………….za wynagrodzeniem:</w:t>
      </w:r>
    </w:p>
    <w:p w14:paraId="080DD94B" w14:textId="77777777" w:rsidR="00657669" w:rsidRPr="00657669" w:rsidRDefault="00657669" w:rsidP="00657669">
      <w:pPr>
        <w:suppressAutoHyphens/>
        <w:spacing w:line="312" w:lineRule="auto"/>
        <w:contextualSpacing/>
        <w:jc w:val="both"/>
        <w:rPr>
          <w:rFonts w:ascii="Arial" w:eastAsia="Tahoma" w:hAnsi="Arial" w:cs="Arial"/>
          <w:sz w:val="20"/>
          <w:szCs w:val="20"/>
          <w:lang w:val="pl-PL" w:eastAsia="zh-CN"/>
        </w:rPr>
      </w:pPr>
    </w:p>
    <w:p w14:paraId="3B205DD2" w14:textId="159B6756" w:rsidR="00657669" w:rsidRPr="00657669" w:rsidRDefault="00657669" w:rsidP="0033530C">
      <w:pPr>
        <w:suppressAutoHyphens/>
        <w:spacing w:line="312" w:lineRule="auto"/>
        <w:contextualSpacing/>
        <w:jc w:val="both"/>
        <w:rPr>
          <w:rFonts w:ascii="Arial" w:eastAsia="Tahoma" w:hAnsi="Arial" w:cs="Arial"/>
          <w:b/>
          <w:bCs/>
          <w:sz w:val="20"/>
          <w:szCs w:val="20"/>
          <w:lang w:val="pl-PL" w:eastAsia="zh-CN"/>
        </w:rPr>
      </w:pPr>
      <w:bookmarkStart w:id="1" w:name="_Hlk210980580"/>
      <w:r w:rsidRPr="00657669">
        <w:rPr>
          <w:rFonts w:ascii="Arial" w:eastAsia="Tahoma" w:hAnsi="Arial" w:cs="Arial"/>
          <w:b/>
          <w:bCs/>
          <w:sz w:val="20"/>
          <w:szCs w:val="20"/>
          <w:lang w:val="pl-PL" w:eastAsia="zh-CN"/>
        </w:rPr>
        <w:t>Opis i zakres przedmiotu zamówienia</w:t>
      </w:r>
      <w:r w:rsidR="0033530C">
        <w:rPr>
          <w:rFonts w:ascii="Arial" w:eastAsia="Tahoma" w:hAnsi="Arial" w:cs="Arial"/>
          <w:b/>
          <w:bCs/>
          <w:sz w:val="20"/>
          <w:szCs w:val="20"/>
          <w:lang w:val="pl-PL" w:eastAsia="zh-CN"/>
        </w:rPr>
        <w:t xml:space="preserve"> ……………………….</w:t>
      </w:r>
    </w:p>
    <w:p w14:paraId="63BC04DF" w14:textId="77777777" w:rsidR="00657669" w:rsidRPr="00657669" w:rsidRDefault="00657669" w:rsidP="00657669">
      <w:pPr>
        <w:suppressAutoHyphens/>
        <w:spacing w:line="312" w:lineRule="auto"/>
        <w:contextualSpacing/>
        <w:jc w:val="both"/>
        <w:rPr>
          <w:rFonts w:ascii="Arial" w:eastAsia="Tahoma" w:hAnsi="Arial" w:cs="Arial"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sz w:val="20"/>
          <w:szCs w:val="20"/>
          <w:lang w:val="pl-PL" w:eastAsia="zh-CN"/>
        </w:rPr>
        <w:t>Kwota netto: …………………………………… Waluta: ………</w:t>
      </w:r>
    </w:p>
    <w:p w14:paraId="3F13D912" w14:textId="77777777" w:rsidR="00657669" w:rsidRPr="00657669" w:rsidRDefault="00657669" w:rsidP="00657669">
      <w:pPr>
        <w:suppressAutoHyphens/>
        <w:spacing w:line="312" w:lineRule="auto"/>
        <w:contextualSpacing/>
        <w:jc w:val="both"/>
        <w:rPr>
          <w:rFonts w:ascii="Arial" w:eastAsia="Tahoma" w:hAnsi="Arial" w:cs="Arial"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sz w:val="20"/>
          <w:szCs w:val="20"/>
          <w:lang w:val="pl-PL" w:eastAsia="zh-CN"/>
        </w:rPr>
        <w:t>Stawka podatku VAT: ………%</w:t>
      </w:r>
    </w:p>
    <w:p w14:paraId="777B5D41" w14:textId="77777777" w:rsidR="00657669" w:rsidRPr="00657669" w:rsidRDefault="00657669" w:rsidP="00657669">
      <w:pPr>
        <w:suppressAutoHyphens/>
        <w:spacing w:line="312" w:lineRule="auto"/>
        <w:contextualSpacing/>
        <w:jc w:val="both"/>
        <w:rPr>
          <w:rFonts w:ascii="Arial" w:eastAsia="Tahoma" w:hAnsi="Arial" w:cs="Arial"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sz w:val="20"/>
          <w:szCs w:val="20"/>
          <w:lang w:val="pl-PL" w:eastAsia="zh-CN"/>
        </w:rPr>
        <w:t>Podatek VAT: ………………………….………. Waluta: ………</w:t>
      </w:r>
    </w:p>
    <w:p w14:paraId="52B57F06" w14:textId="77777777" w:rsidR="00657669" w:rsidRPr="00657669" w:rsidRDefault="00657669" w:rsidP="00657669">
      <w:pPr>
        <w:suppressAutoHyphens/>
        <w:spacing w:line="312" w:lineRule="auto"/>
        <w:contextualSpacing/>
        <w:jc w:val="both"/>
        <w:rPr>
          <w:rFonts w:ascii="Arial" w:eastAsia="Tahoma" w:hAnsi="Arial" w:cs="Arial"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sz w:val="20"/>
          <w:szCs w:val="20"/>
          <w:lang w:val="pl-PL" w:eastAsia="zh-CN"/>
        </w:rPr>
        <w:t>Kwota brutto: ………………………….……….. Waluta: ……….</w:t>
      </w:r>
    </w:p>
    <w:p w14:paraId="17D6DF20" w14:textId="77777777" w:rsidR="00657669" w:rsidRPr="00657669" w:rsidRDefault="00657669" w:rsidP="00657669">
      <w:pPr>
        <w:suppressAutoHyphens/>
        <w:spacing w:line="312" w:lineRule="auto"/>
        <w:contextualSpacing/>
        <w:jc w:val="both"/>
        <w:rPr>
          <w:rFonts w:ascii="Arial" w:eastAsia="Tahoma" w:hAnsi="Arial" w:cs="Arial"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sz w:val="20"/>
          <w:szCs w:val="20"/>
          <w:lang w:val="pl-PL" w:eastAsia="zh-CN"/>
        </w:rPr>
        <w:t>Kwota brutto słownie: ……………………………………………………………..</w:t>
      </w:r>
    </w:p>
    <w:bookmarkEnd w:id="1"/>
    <w:p w14:paraId="720045A1" w14:textId="77777777" w:rsidR="00657669" w:rsidRPr="00657669" w:rsidRDefault="00657669" w:rsidP="00657669">
      <w:pPr>
        <w:suppressAutoHyphens/>
        <w:spacing w:line="312" w:lineRule="auto"/>
        <w:contextualSpacing/>
        <w:jc w:val="both"/>
        <w:rPr>
          <w:rFonts w:ascii="Arial" w:eastAsia="Tahoma" w:hAnsi="Arial" w:cs="Arial"/>
          <w:sz w:val="20"/>
          <w:szCs w:val="20"/>
          <w:lang w:val="pl-PL" w:eastAsia="zh-CN"/>
        </w:rPr>
      </w:pPr>
    </w:p>
    <w:p w14:paraId="503173A2" w14:textId="77777777" w:rsidR="00657669" w:rsidRPr="00657669" w:rsidRDefault="00657669" w:rsidP="00657669">
      <w:pPr>
        <w:suppressAutoHyphens/>
        <w:spacing w:line="312" w:lineRule="auto"/>
        <w:contextualSpacing/>
        <w:jc w:val="both"/>
        <w:rPr>
          <w:rFonts w:ascii="Arial" w:eastAsia="Tahoma" w:hAnsi="Arial" w:cs="Arial"/>
          <w:b/>
          <w:bCs/>
          <w:sz w:val="20"/>
          <w:szCs w:val="20"/>
          <w:lang w:val="pl-PL" w:eastAsia="zh-CN"/>
        </w:rPr>
      </w:pPr>
    </w:p>
    <w:p w14:paraId="3CB24480" w14:textId="77777777" w:rsidR="00657669" w:rsidRPr="00657669" w:rsidRDefault="00657669" w:rsidP="00657669">
      <w:pPr>
        <w:numPr>
          <w:ilvl w:val="0"/>
          <w:numId w:val="28"/>
        </w:numPr>
        <w:suppressAutoHyphens/>
        <w:autoSpaceDN w:val="0"/>
        <w:spacing w:after="0" w:line="312" w:lineRule="auto"/>
        <w:ind w:left="426" w:hanging="426"/>
        <w:contextualSpacing/>
        <w:jc w:val="both"/>
        <w:textAlignment w:val="baseline"/>
        <w:rPr>
          <w:rFonts w:ascii="Arial" w:eastAsia="Tahoma" w:hAnsi="Arial" w:cs="Arial"/>
          <w:b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b/>
          <w:sz w:val="20"/>
          <w:szCs w:val="20"/>
          <w:lang w:val="pl-PL" w:eastAsia="zh-CN"/>
        </w:rPr>
        <w:lastRenderedPageBreak/>
        <w:t xml:space="preserve">OFERUJEMY </w:t>
      </w:r>
      <w:r w:rsidRPr="00657669">
        <w:rPr>
          <w:rFonts w:ascii="Arial" w:eastAsia="Tahoma" w:hAnsi="Arial" w:cs="Arial"/>
          <w:bCs/>
          <w:sz w:val="20"/>
          <w:szCs w:val="20"/>
          <w:lang w:val="pl-PL" w:eastAsia="zh-CN"/>
        </w:rPr>
        <w:t>przedmiot zamówienia o następujących parametrach:</w:t>
      </w:r>
    </w:p>
    <w:p w14:paraId="3523FDC8" w14:textId="77777777" w:rsidR="00657669" w:rsidRPr="00657669" w:rsidRDefault="00657669" w:rsidP="00657669">
      <w:pPr>
        <w:suppressAutoHyphens/>
        <w:autoSpaceDN w:val="0"/>
        <w:spacing w:after="0" w:line="312" w:lineRule="auto"/>
        <w:ind w:left="426"/>
        <w:contextualSpacing/>
        <w:jc w:val="both"/>
        <w:textAlignment w:val="baseline"/>
        <w:rPr>
          <w:rFonts w:ascii="Arial" w:eastAsia="Tahoma" w:hAnsi="Arial" w:cs="Arial"/>
          <w:b/>
          <w:sz w:val="20"/>
          <w:szCs w:val="20"/>
          <w:lang w:val="pl-PL" w:eastAsia="zh-CN"/>
        </w:rPr>
      </w:pPr>
    </w:p>
    <w:p w14:paraId="01D8B6D2" w14:textId="10743541" w:rsidR="00657669" w:rsidRPr="00657669" w:rsidRDefault="00E5601F" w:rsidP="00657669">
      <w:pPr>
        <w:suppressAutoHyphens/>
        <w:autoSpaceDN w:val="0"/>
        <w:spacing w:line="312" w:lineRule="auto"/>
        <w:contextualSpacing/>
        <w:jc w:val="both"/>
        <w:textAlignment w:val="baseline"/>
        <w:rPr>
          <w:rFonts w:ascii="Arial" w:eastAsia="Tahoma" w:hAnsi="Arial" w:cs="Arial"/>
          <w:bCs/>
          <w:sz w:val="20"/>
          <w:szCs w:val="20"/>
          <w:lang w:val="pl-PL" w:eastAsia="zh-CN"/>
        </w:rPr>
      </w:pPr>
      <w:r>
        <w:rPr>
          <w:rFonts w:ascii="Arial" w:eastAsia="Tahoma" w:hAnsi="Arial" w:cs="Arial"/>
          <w:bCs/>
          <w:sz w:val="20"/>
          <w:szCs w:val="20"/>
          <w:lang w:val="pl-PL" w:eastAsia="zh-CN"/>
        </w:rPr>
        <w:t>…………………………………………</w:t>
      </w:r>
    </w:p>
    <w:p w14:paraId="725F1E74" w14:textId="77777777" w:rsidR="00657669" w:rsidRPr="00657669" w:rsidRDefault="00657669" w:rsidP="00657669">
      <w:pPr>
        <w:suppressAutoHyphens/>
        <w:autoSpaceDN w:val="0"/>
        <w:spacing w:after="0" w:line="312" w:lineRule="auto"/>
        <w:ind w:left="360"/>
        <w:contextualSpacing/>
        <w:jc w:val="both"/>
        <w:textAlignment w:val="baseline"/>
        <w:rPr>
          <w:rFonts w:ascii="Arial" w:eastAsia="Tahoma" w:hAnsi="Arial" w:cs="Arial"/>
          <w:b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b/>
          <w:sz w:val="20"/>
          <w:szCs w:val="20"/>
          <w:lang w:val="pl-PL" w:eastAsia="zh-CN"/>
        </w:rPr>
        <w:t>Termin realizacji zamówienia</w:t>
      </w:r>
    </w:p>
    <w:p w14:paraId="487DA369" w14:textId="0E300546" w:rsidR="00657669" w:rsidRPr="00657669" w:rsidRDefault="00E5601F" w:rsidP="00657669">
      <w:pPr>
        <w:suppressAutoHyphens/>
        <w:spacing w:line="312" w:lineRule="auto"/>
        <w:contextualSpacing/>
        <w:jc w:val="both"/>
        <w:rPr>
          <w:rFonts w:ascii="Arial" w:eastAsia="Tahoma" w:hAnsi="Arial" w:cs="Arial"/>
          <w:b/>
          <w:sz w:val="20"/>
          <w:szCs w:val="20"/>
          <w:lang w:val="pl-PL" w:eastAsia="zh-CN"/>
        </w:rPr>
      </w:pPr>
      <w:r>
        <w:rPr>
          <w:rFonts w:ascii="Arial" w:eastAsia="Tahoma" w:hAnsi="Arial" w:cs="Arial"/>
          <w:b/>
          <w:sz w:val="20"/>
          <w:szCs w:val="20"/>
          <w:lang w:val="pl-PL" w:eastAsia="zh-CN"/>
        </w:rPr>
        <w:t>…………………………………..</w:t>
      </w:r>
    </w:p>
    <w:p w14:paraId="16F2BE60" w14:textId="77777777" w:rsidR="00657669" w:rsidRPr="00657669" w:rsidRDefault="00657669" w:rsidP="00657669">
      <w:pPr>
        <w:numPr>
          <w:ilvl w:val="0"/>
          <w:numId w:val="28"/>
        </w:numPr>
        <w:suppressAutoHyphens/>
        <w:autoSpaceDN w:val="0"/>
        <w:spacing w:after="0" w:line="240" w:lineRule="auto"/>
        <w:ind w:left="425" w:hanging="425"/>
        <w:contextualSpacing/>
        <w:jc w:val="both"/>
        <w:textAlignment w:val="baseline"/>
        <w:rPr>
          <w:rFonts w:ascii="Arial" w:eastAsia="Tahoma" w:hAnsi="Arial" w:cs="Arial"/>
          <w:b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b/>
          <w:sz w:val="20"/>
          <w:szCs w:val="20"/>
          <w:lang w:val="pl-PL" w:eastAsia="zh-CN"/>
        </w:rPr>
        <w:t>Składając niniejszą ofertę, oświadczam że:</w:t>
      </w:r>
    </w:p>
    <w:p w14:paraId="797E2A6F" w14:textId="77777777" w:rsidR="00657669" w:rsidRPr="00657669" w:rsidRDefault="00657669" w:rsidP="00657669">
      <w:pPr>
        <w:numPr>
          <w:ilvl w:val="0"/>
          <w:numId w:val="31"/>
        </w:numPr>
        <w:suppressAutoHyphens/>
        <w:autoSpaceDN w:val="0"/>
        <w:spacing w:after="0" w:line="288" w:lineRule="auto"/>
        <w:ind w:left="284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val="pl-PL" w:eastAsia="zh-CN"/>
        </w:rPr>
      </w:pPr>
      <w:r w:rsidRPr="00657669">
        <w:rPr>
          <w:rFonts w:ascii="Arial" w:eastAsia="Times New Roman" w:hAnsi="Arial" w:cs="Arial"/>
          <w:sz w:val="20"/>
          <w:szCs w:val="20"/>
          <w:lang w:val="pl-PL" w:eastAsia="zh-CN"/>
        </w:rPr>
        <w:t>Zapoznałem/-am się z treścią Zapytania ofertowego i akceptuję je bez zastrzeżeń.</w:t>
      </w:r>
    </w:p>
    <w:p w14:paraId="782EE20D" w14:textId="77777777" w:rsidR="00657669" w:rsidRPr="00657669" w:rsidRDefault="00657669" w:rsidP="00657669">
      <w:pPr>
        <w:numPr>
          <w:ilvl w:val="0"/>
          <w:numId w:val="31"/>
        </w:numPr>
        <w:suppressAutoHyphens/>
        <w:autoSpaceDN w:val="0"/>
        <w:spacing w:after="0" w:line="288" w:lineRule="auto"/>
        <w:ind w:left="284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val="pl-PL" w:eastAsia="zh-CN"/>
        </w:rPr>
      </w:pPr>
      <w:r w:rsidRPr="00657669">
        <w:rPr>
          <w:rFonts w:ascii="Arial" w:eastAsia="Times New Roman" w:hAnsi="Arial" w:cs="Arial"/>
          <w:sz w:val="20"/>
          <w:szCs w:val="20"/>
          <w:lang w:val="pl-PL" w:eastAsia="zh-CN"/>
        </w:rPr>
        <w:t>Otrzymałem/-am konieczne informacje niezbędne do właściwego przygotowania oferty</w:t>
      </w:r>
      <w:r w:rsidRPr="00657669">
        <w:rPr>
          <w:rFonts w:ascii="Arial" w:eastAsia="Times New Roman" w:hAnsi="Arial" w:cs="Arial"/>
          <w:sz w:val="20"/>
          <w:szCs w:val="20"/>
          <w:lang w:val="pl-PL" w:eastAsia="zh-CN"/>
        </w:rPr>
        <w:br/>
        <w:t>i wykonania zamówienia.</w:t>
      </w:r>
    </w:p>
    <w:p w14:paraId="39A30522" w14:textId="77777777" w:rsidR="00657669" w:rsidRPr="00657669" w:rsidRDefault="00657669" w:rsidP="00657669">
      <w:pPr>
        <w:numPr>
          <w:ilvl w:val="0"/>
          <w:numId w:val="31"/>
        </w:numPr>
        <w:suppressAutoHyphens/>
        <w:autoSpaceDN w:val="0"/>
        <w:spacing w:after="0" w:line="288" w:lineRule="auto"/>
        <w:ind w:left="284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val="pl-PL" w:eastAsia="zh-CN"/>
        </w:rPr>
      </w:pPr>
      <w:r w:rsidRPr="00657669">
        <w:rPr>
          <w:rFonts w:ascii="Arial" w:eastAsia="Times New Roman" w:hAnsi="Arial" w:cs="Arial"/>
          <w:sz w:val="20"/>
          <w:szCs w:val="20"/>
          <w:lang w:val="pl-PL" w:eastAsia="zh-CN"/>
        </w:rPr>
        <w:t>Cena oferty uwzględnia wszystkie koszty wykonania zamówienia na warunkach określonych</w:t>
      </w:r>
      <w:r w:rsidRPr="00657669">
        <w:rPr>
          <w:rFonts w:ascii="Arial" w:eastAsia="Times New Roman" w:hAnsi="Arial" w:cs="Arial"/>
          <w:sz w:val="20"/>
          <w:szCs w:val="20"/>
          <w:lang w:val="pl-PL" w:eastAsia="zh-CN"/>
        </w:rPr>
        <w:br/>
        <w:t>w zapytaniu ofertowym.</w:t>
      </w:r>
    </w:p>
    <w:p w14:paraId="3E08BF4B" w14:textId="4AAF6D7D" w:rsidR="00657669" w:rsidRPr="00657669" w:rsidRDefault="00657669" w:rsidP="00657669">
      <w:pPr>
        <w:numPr>
          <w:ilvl w:val="0"/>
          <w:numId w:val="31"/>
        </w:numPr>
        <w:suppressAutoHyphens/>
        <w:autoSpaceDN w:val="0"/>
        <w:spacing w:after="0" w:line="288" w:lineRule="auto"/>
        <w:ind w:left="284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val="pl-PL" w:eastAsia="zh-CN"/>
        </w:rPr>
      </w:pPr>
      <w:r w:rsidRPr="00657669">
        <w:rPr>
          <w:rFonts w:ascii="Arial" w:eastAsia="Times New Roman" w:hAnsi="Arial" w:cs="Arial"/>
          <w:sz w:val="20"/>
          <w:szCs w:val="20"/>
          <w:lang w:val="pl-PL" w:eastAsia="zh-CN"/>
        </w:rPr>
        <w:t>Udzielam gwarancji na przedmiot zamówienia w zakresie na okres ………….. licząc od dnia podpisania protokołu obioru bez zastrzeżeń.</w:t>
      </w:r>
    </w:p>
    <w:p w14:paraId="33127908" w14:textId="43ACC49F" w:rsidR="00657669" w:rsidRPr="00657669" w:rsidRDefault="00657669" w:rsidP="00657669">
      <w:pPr>
        <w:numPr>
          <w:ilvl w:val="0"/>
          <w:numId w:val="31"/>
        </w:numPr>
        <w:suppressAutoHyphens/>
        <w:autoSpaceDN w:val="0"/>
        <w:spacing w:after="0" w:line="288" w:lineRule="auto"/>
        <w:ind w:left="284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val="pl-PL" w:eastAsia="zh-CN"/>
        </w:rPr>
      </w:pPr>
      <w:r w:rsidRPr="00657669">
        <w:rPr>
          <w:rFonts w:ascii="Arial" w:eastAsia="Times New Roman" w:hAnsi="Arial" w:cs="Arial"/>
          <w:sz w:val="20"/>
          <w:szCs w:val="20"/>
          <w:lang w:val="pl-PL" w:eastAsia="zh-CN"/>
        </w:rPr>
        <w:t xml:space="preserve">Akceptuję wskazany w Zapytaniu ofertowym czas związania ofertą – </w:t>
      </w:r>
      <w:r w:rsidR="00BD312A">
        <w:rPr>
          <w:rFonts w:ascii="Arial" w:eastAsia="Times New Roman" w:hAnsi="Arial" w:cs="Arial"/>
          <w:sz w:val="20"/>
          <w:szCs w:val="20"/>
          <w:lang w:val="pl-PL" w:eastAsia="zh-CN"/>
        </w:rPr>
        <w:t>…….</w:t>
      </w:r>
      <w:r w:rsidRPr="00657669">
        <w:rPr>
          <w:rFonts w:ascii="Arial" w:eastAsia="Times New Roman" w:hAnsi="Arial" w:cs="Arial"/>
          <w:sz w:val="20"/>
          <w:szCs w:val="20"/>
          <w:lang w:val="pl-PL" w:eastAsia="zh-CN"/>
        </w:rPr>
        <w:t>dni od upływu terminu składania ofert.</w:t>
      </w:r>
    </w:p>
    <w:p w14:paraId="66BA0916" w14:textId="77777777" w:rsidR="00657669" w:rsidRPr="00657669" w:rsidRDefault="00657669" w:rsidP="00657669">
      <w:pPr>
        <w:suppressAutoHyphens/>
        <w:autoSpaceDN w:val="0"/>
        <w:spacing w:after="0" w:line="288" w:lineRule="auto"/>
        <w:ind w:left="284"/>
        <w:jc w:val="both"/>
        <w:textAlignment w:val="baseline"/>
        <w:rPr>
          <w:rFonts w:ascii="Arial" w:eastAsia="Times New Roman" w:hAnsi="Arial" w:cs="Arial"/>
          <w:sz w:val="20"/>
          <w:szCs w:val="20"/>
          <w:lang w:val="pl-PL" w:eastAsia="zh-CN"/>
        </w:rPr>
      </w:pPr>
    </w:p>
    <w:p w14:paraId="09FB8163" w14:textId="77777777" w:rsidR="00657669" w:rsidRPr="00657669" w:rsidRDefault="00657669" w:rsidP="00657669">
      <w:pPr>
        <w:numPr>
          <w:ilvl w:val="0"/>
          <w:numId w:val="28"/>
        </w:numPr>
        <w:suppressAutoHyphens/>
        <w:autoSpaceDN w:val="0"/>
        <w:spacing w:after="0" w:line="240" w:lineRule="auto"/>
        <w:ind w:left="425" w:hanging="425"/>
        <w:contextualSpacing/>
        <w:jc w:val="both"/>
        <w:textAlignment w:val="baseline"/>
        <w:rPr>
          <w:rFonts w:ascii="Arial" w:eastAsia="Tahoma" w:hAnsi="Arial" w:cs="Arial"/>
          <w:b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b/>
          <w:sz w:val="20"/>
          <w:szCs w:val="20"/>
          <w:lang w:val="pl-PL" w:eastAsia="zh-CN"/>
        </w:rPr>
        <w:t>Załącznikami do niniejszej oferty, stanowiącymi jej integralną część są:</w:t>
      </w:r>
    </w:p>
    <w:p w14:paraId="109F7820" w14:textId="77777777" w:rsidR="00657669" w:rsidRPr="00657669" w:rsidRDefault="00657669" w:rsidP="00657669">
      <w:pPr>
        <w:numPr>
          <w:ilvl w:val="0"/>
          <w:numId w:val="32"/>
        </w:numPr>
        <w:suppressAutoHyphens/>
        <w:autoSpaceDN w:val="0"/>
        <w:spacing w:after="120" w:line="360" w:lineRule="auto"/>
        <w:ind w:left="284" w:hanging="284"/>
        <w:contextualSpacing/>
        <w:jc w:val="both"/>
        <w:textAlignment w:val="baseline"/>
        <w:rPr>
          <w:rFonts w:ascii="Arial" w:eastAsia="Tahoma" w:hAnsi="Arial" w:cs="Arial"/>
          <w:bCs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bCs/>
          <w:sz w:val="20"/>
          <w:szCs w:val="20"/>
          <w:lang w:val="pl-PL" w:eastAsia="zh-CN"/>
        </w:rPr>
        <w:t>Załącznik nr 2 - Oświadczenie o braku powiązań kapitałowych i osobowych.</w:t>
      </w:r>
    </w:p>
    <w:p w14:paraId="50D03033" w14:textId="77777777" w:rsidR="00657669" w:rsidRPr="00657669" w:rsidRDefault="00657669" w:rsidP="00657669">
      <w:pPr>
        <w:numPr>
          <w:ilvl w:val="0"/>
          <w:numId w:val="32"/>
        </w:numPr>
        <w:suppressAutoHyphens/>
        <w:autoSpaceDN w:val="0"/>
        <w:spacing w:after="0" w:line="360" w:lineRule="auto"/>
        <w:ind w:left="284" w:hanging="284"/>
        <w:contextualSpacing/>
        <w:jc w:val="both"/>
        <w:textAlignment w:val="baseline"/>
        <w:rPr>
          <w:rFonts w:ascii="Arial" w:eastAsia="Tahoma" w:hAnsi="Arial" w:cs="Arial"/>
          <w:bCs/>
          <w:sz w:val="20"/>
          <w:szCs w:val="20"/>
          <w:lang w:val="pl-PL" w:eastAsia="zh-CN"/>
        </w:rPr>
      </w:pPr>
      <w:r w:rsidRPr="00657669">
        <w:rPr>
          <w:rFonts w:ascii="Arial" w:eastAsia="Calibri" w:hAnsi="Arial" w:cs="Arial"/>
          <w:bCs/>
          <w:sz w:val="20"/>
          <w:szCs w:val="20"/>
          <w:lang w:val="pl-PL"/>
        </w:rPr>
        <w:t>Karty produktu lub szczegółowe informacje o zastosowanych parametrach, rozwiązaniach technicznych i technologicznych.</w:t>
      </w:r>
    </w:p>
    <w:p w14:paraId="76CF73A8" w14:textId="77777777" w:rsidR="00657669" w:rsidRDefault="00657669" w:rsidP="00657669">
      <w:pPr>
        <w:shd w:val="clear" w:color="auto" w:fill="FFFFFF"/>
        <w:spacing w:after="0" w:line="312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l-PL" w:eastAsia="pl-PL"/>
        </w:rPr>
      </w:pPr>
    </w:p>
    <w:p w14:paraId="2148A428" w14:textId="77777777" w:rsidR="00697A48" w:rsidRPr="00657669" w:rsidRDefault="00697A48" w:rsidP="00657669">
      <w:pPr>
        <w:shd w:val="clear" w:color="auto" w:fill="FFFFFF"/>
        <w:spacing w:after="0" w:line="312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l-PL" w:eastAsia="pl-PL"/>
        </w:rPr>
      </w:pPr>
    </w:p>
    <w:p w14:paraId="0F94F30A" w14:textId="77777777" w:rsidR="00657669" w:rsidRPr="00657669" w:rsidRDefault="00657669" w:rsidP="00657669">
      <w:pPr>
        <w:shd w:val="clear" w:color="auto" w:fill="FFFFFF"/>
        <w:spacing w:after="0" w:line="312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l-PL" w:eastAsia="pl-PL"/>
        </w:rPr>
      </w:pPr>
      <w:r w:rsidRPr="00657669">
        <w:rPr>
          <w:rFonts w:ascii="Arial" w:eastAsia="Times New Roman" w:hAnsi="Arial" w:cs="Arial"/>
          <w:color w:val="000000"/>
          <w:sz w:val="20"/>
          <w:szCs w:val="20"/>
          <w:lang w:val="pl-PL" w:eastAsia="pl-PL"/>
        </w:rPr>
        <w:t>……………………………..                           ………………………………….…………………………..….</w:t>
      </w:r>
    </w:p>
    <w:p w14:paraId="603C759C" w14:textId="77777777" w:rsidR="00657669" w:rsidRPr="00657669" w:rsidRDefault="00657669" w:rsidP="00657669">
      <w:pPr>
        <w:shd w:val="clear" w:color="auto" w:fill="FFFFFF"/>
        <w:spacing w:after="0" w:line="312" w:lineRule="auto"/>
        <w:rPr>
          <w:rFonts w:ascii="Arial" w:eastAsia="Times New Roman" w:hAnsi="Arial" w:cs="Arial"/>
          <w:color w:val="000000"/>
          <w:sz w:val="18"/>
          <w:szCs w:val="18"/>
          <w:lang w:val="pl-PL" w:eastAsia="pl-PL"/>
        </w:rPr>
      </w:pPr>
      <w:r w:rsidRPr="00657669">
        <w:rPr>
          <w:rFonts w:ascii="Arial" w:eastAsia="Times New Roman" w:hAnsi="Arial" w:cs="Arial"/>
          <w:color w:val="000000"/>
          <w:sz w:val="18"/>
          <w:szCs w:val="18"/>
          <w:lang w:val="pl-PL" w:eastAsia="pl-PL"/>
        </w:rPr>
        <w:t xml:space="preserve">/miejscowość, data/       </w:t>
      </w:r>
      <w:r w:rsidRPr="00657669">
        <w:rPr>
          <w:rFonts w:ascii="Arial" w:eastAsia="Times New Roman" w:hAnsi="Arial" w:cs="Arial"/>
          <w:color w:val="000000"/>
          <w:sz w:val="18"/>
          <w:szCs w:val="18"/>
          <w:lang w:val="pl-PL" w:eastAsia="pl-PL"/>
        </w:rPr>
        <w:tab/>
      </w:r>
      <w:r w:rsidRPr="00657669">
        <w:rPr>
          <w:rFonts w:ascii="Arial" w:eastAsia="Times New Roman" w:hAnsi="Arial" w:cs="Arial"/>
          <w:color w:val="000000"/>
          <w:sz w:val="18"/>
          <w:szCs w:val="18"/>
          <w:lang w:val="pl-PL" w:eastAsia="pl-PL"/>
        </w:rPr>
        <w:tab/>
        <w:t xml:space="preserve">                              /podpis i pieczątka osoby upoważnionej </w:t>
      </w:r>
    </w:p>
    <w:p w14:paraId="0A78DD9B" w14:textId="77777777" w:rsidR="00657669" w:rsidRPr="00657669" w:rsidRDefault="00657669" w:rsidP="00657669">
      <w:pPr>
        <w:shd w:val="clear" w:color="auto" w:fill="FFFFFF"/>
        <w:spacing w:after="0" w:line="312" w:lineRule="auto"/>
        <w:ind w:left="4678"/>
        <w:rPr>
          <w:rFonts w:ascii="Arial" w:eastAsia="Times New Roman" w:hAnsi="Arial" w:cs="Arial"/>
          <w:color w:val="000000"/>
          <w:sz w:val="18"/>
          <w:szCs w:val="18"/>
          <w:lang w:val="pl-PL" w:eastAsia="pl-PL"/>
        </w:rPr>
      </w:pPr>
      <w:r w:rsidRPr="00657669">
        <w:rPr>
          <w:rFonts w:ascii="Arial" w:eastAsia="Times New Roman" w:hAnsi="Arial" w:cs="Arial"/>
          <w:color w:val="000000"/>
          <w:sz w:val="18"/>
          <w:szCs w:val="18"/>
          <w:lang w:val="pl-PL" w:eastAsia="pl-PL"/>
        </w:rPr>
        <w:t>do reprezentowania Wykonawcy/</w:t>
      </w:r>
    </w:p>
    <w:p w14:paraId="2574DAA4" w14:textId="20E2BD9C" w:rsidR="003A33E8" w:rsidRPr="000E1F12" w:rsidRDefault="003A33E8" w:rsidP="00284313">
      <w:pP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sectPr w:rsidR="003A33E8" w:rsidRPr="000E1F12" w:rsidSect="00034616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7AB56" w14:textId="77777777" w:rsidR="00E82F1D" w:rsidRDefault="00E82F1D">
      <w:pPr>
        <w:spacing w:after="0" w:line="240" w:lineRule="auto"/>
      </w:pPr>
      <w:r>
        <w:separator/>
      </w:r>
    </w:p>
  </w:endnote>
  <w:endnote w:type="continuationSeparator" w:id="0">
    <w:p w14:paraId="384E97AA" w14:textId="77777777" w:rsidR="00E82F1D" w:rsidRDefault="00E82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714477077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CDD1A6B" w14:textId="2BEE11B6" w:rsidR="00562026" w:rsidRPr="00F03F85" w:rsidRDefault="00444124" w:rsidP="00F03F85">
            <w:pPr>
              <w:pStyle w:val="Stopka"/>
              <w:jc w:val="right"/>
              <w:rPr>
                <w:sz w:val="20"/>
                <w:szCs w:val="20"/>
              </w:rPr>
            </w:pPr>
            <w:r w:rsidRPr="00444124">
              <w:rPr>
                <w:rFonts w:ascii="Calibri" w:eastAsia="Calibri" w:hAnsi="Calibri" w:cs="Calibri"/>
                <w:noProof/>
                <w:lang w:val="pl-PL"/>
              </w:rPr>
              <w:drawing>
                <wp:anchor distT="0" distB="0" distL="114300" distR="114300" simplePos="0" relativeHeight="251659264" behindDoc="1" locked="0" layoutInCell="1" allowOverlap="1" wp14:anchorId="4530FD3C" wp14:editId="3A271A40">
                  <wp:simplePos x="0" y="0"/>
                  <wp:positionH relativeFrom="margin">
                    <wp:posOffset>2190750</wp:posOffset>
                  </wp:positionH>
                  <wp:positionV relativeFrom="paragraph">
                    <wp:posOffset>-191135</wp:posOffset>
                  </wp:positionV>
                  <wp:extent cx="1123950" cy="476250"/>
                  <wp:effectExtent l="0" t="0" r="0" b="0"/>
                  <wp:wrapNone/>
                  <wp:docPr id="487423628" name="Obraz 2" descr="Obraz zawierający Czcionka, tekst, Grafika, logo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7423628" name="Obraz 2" descr="Obraz zawierający Czcionka, tekst, Grafika, logo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03F85" w:rsidRPr="00F03F85">
              <w:rPr>
                <w:sz w:val="20"/>
                <w:szCs w:val="20"/>
                <w:lang w:val="pl-PL"/>
              </w:rPr>
              <w:t xml:space="preserve">Strona </w:t>
            </w:r>
            <w:r w:rsidR="00F03F85" w:rsidRPr="00F03F85">
              <w:rPr>
                <w:b/>
                <w:bCs/>
                <w:sz w:val="20"/>
                <w:szCs w:val="20"/>
              </w:rPr>
              <w:fldChar w:fldCharType="begin"/>
            </w:r>
            <w:r w:rsidR="00F03F85" w:rsidRPr="00F03F85">
              <w:rPr>
                <w:b/>
                <w:bCs/>
                <w:sz w:val="20"/>
                <w:szCs w:val="20"/>
              </w:rPr>
              <w:instrText>PAGE</w:instrText>
            </w:r>
            <w:r w:rsidR="00F03F85" w:rsidRPr="00F03F85">
              <w:rPr>
                <w:b/>
                <w:bCs/>
                <w:sz w:val="20"/>
                <w:szCs w:val="20"/>
              </w:rPr>
              <w:fldChar w:fldCharType="separate"/>
            </w:r>
            <w:r w:rsidR="00F03F85" w:rsidRPr="00F03F85">
              <w:rPr>
                <w:b/>
                <w:bCs/>
                <w:sz w:val="20"/>
                <w:szCs w:val="20"/>
                <w:lang w:val="pl-PL"/>
              </w:rPr>
              <w:t>2</w:t>
            </w:r>
            <w:r w:rsidR="00F03F85" w:rsidRPr="00F03F85">
              <w:rPr>
                <w:b/>
                <w:bCs/>
                <w:sz w:val="20"/>
                <w:szCs w:val="20"/>
              </w:rPr>
              <w:fldChar w:fldCharType="end"/>
            </w:r>
            <w:r w:rsidR="00F03F85" w:rsidRPr="00F03F85">
              <w:rPr>
                <w:sz w:val="20"/>
                <w:szCs w:val="20"/>
                <w:lang w:val="pl-PL"/>
              </w:rPr>
              <w:t xml:space="preserve"> z </w:t>
            </w:r>
            <w:r w:rsidR="00F03F85" w:rsidRPr="00F03F85">
              <w:rPr>
                <w:b/>
                <w:bCs/>
                <w:sz w:val="20"/>
                <w:szCs w:val="20"/>
              </w:rPr>
              <w:fldChar w:fldCharType="begin"/>
            </w:r>
            <w:r w:rsidR="00F03F85" w:rsidRPr="00F03F85">
              <w:rPr>
                <w:b/>
                <w:bCs/>
                <w:sz w:val="20"/>
                <w:szCs w:val="20"/>
              </w:rPr>
              <w:instrText>NUMPAGES</w:instrText>
            </w:r>
            <w:r w:rsidR="00F03F85" w:rsidRPr="00F03F85">
              <w:rPr>
                <w:b/>
                <w:bCs/>
                <w:sz w:val="20"/>
                <w:szCs w:val="20"/>
              </w:rPr>
              <w:fldChar w:fldCharType="separate"/>
            </w:r>
            <w:r w:rsidR="00F03F85" w:rsidRPr="00F03F85">
              <w:rPr>
                <w:b/>
                <w:bCs/>
                <w:sz w:val="20"/>
                <w:szCs w:val="20"/>
                <w:lang w:val="pl-PL"/>
              </w:rPr>
              <w:t>2</w:t>
            </w:r>
            <w:r w:rsidR="00F03F85" w:rsidRPr="00F03F85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17B62" w14:textId="77777777" w:rsidR="00E82F1D" w:rsidRDefault="00E82F1D">
      <w:pPr>
        <w:spacing w:after="0" w:line="240" w:lineRule="auto"/>
      </w:pPr>
      <w:r>
        <w:separator/>
      </w:r>
    </w:p>
  </w:footnote>
  <w:footnote w:type="continuationSeparator" w:id="0">
    <w:p w14:paraId="04108FEF" w14:textId="77777777" w:rsidR="00E82F1D" w:rsidRDefault="00E82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0271E" w14:textId="1287D486" w:rsidR="00A16040" w:rsidRPr="00A16040" w:rsidRDefault="00A16040" w:rsidP="00A16040">
    <w:pPr>
      <w:pStyle w:val="Nagwek"/>
      <w:rPr>
        <w:lang w:val="pl-PL"/>
      </w:rPr>
    </w:pPr>
    <w:r w:rsidRPr="00A16040">
      <w:rPr>
        <w:noProof/>
        <w:lang w:val="pl-PL"/>
      </w:rPr>
      <w:drawing>
        <wp:inline distT="0" distB="0" distL="0" distR="0" wp14:anchorId="4D202109" wp14:editId="21AD89B9">
          <wp:extent cx="5762625" cy="541580"/>
          <wp:effectExtent l="0" t="0" r="0" b="0"/>
          <wp:docPr id="19133446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9779" cy="5460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B62731" w14:textId="0649B4F0" w:rsidR="00F03F85" w:rsidRDefault="00F03F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5803B48"/>
    <w:multiLevelType w:val="hybridMultilevel"/>
    <w:tmpl w:val="AACA79C8"/>
    <w:lvl w:ilvl="0" w:tplc="792052EC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6C14AA5"/>
    <w:multiLevelType w:val="hybridMultilevel"/>
    <w:tmpl w:val="CAB419F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28583F"/>
    <w:multiLevelType w:val="hybridMultilevel"/>
    <w:tmpl w:val="CFCAEEE6"/>
    <w:lvl w:ilvl="0" w:tplc="882A4DC2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A91637"/>
    <w:multiLevelType w:val="hybridMultilevel"/>
    <w:tmpl w:val="F67E0A94"/>
    <w:lvl w:ilvl="0" w:tplc="C4883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910C6"/>
    <w:multiLevelType w:val="hybridMultilevel"/>
    <w:tmpl w:val="3390A912"/>
    <w:lvl w:ilvl="0" w:tplc="6ED2DCE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01D7B"/>
    <w:multiLevelType w:val="hybridMultilevel"/>
    <w:tmpl w:val="79368978"/>
    <w:lvl w:ilvl="0" w:tplc="531CB4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337608"/>
    <w:multiLevelType w:val="hybridMultilevel"/>
    <w:tmpl w:val="6228181A"/>
    <w:lvl w:ilvl="0" w:tplc="F1DE89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2B7C59"/>
    <w:multiLevelType w:val="hybridMultilevel"/>
    <w:tmpl w:val="BFACB286"/>
    <w:lvl w:ilvl="0" w:tplc="64B0446E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F596079"/>
    <w:multiLevelType w:val="hybridMultilevel"/>
    <w:tmpl w:val="B34E6F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FA799C"/>
    <w:multiLevelType w:val="hybridMultilevel"/>
    <w:tmpl w:val="16EE016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76C24"/>
    <w:multiLevelType w:val="hybridMultilevel"/>
    <w:tmpl w:val="2996BD3E"/>
    <w:lvl w:ilvl="0" w:tplc="9822F6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395C3A"/>
    <w:multiLevelType w:val="multilevel"/>
    <w:tmpl w:val="4BE88C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870" w:hanging="51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D3D3BE9"/>
    <w:multiLevelType w:val="hybridMultilevel"/>
    <w:tmpl w:val="8B1A0966"/>
    <w:lvl w:ilvl="0" w:tplc="A7525E4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C9322D"/>
    <w:multiLevelType w:val="hybridMultilevel"/>
    <w:tmpl w:val="AA1A39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54C3F"/>
    <w:multiLevelType w:val="multilevel"/>
    <w:tmpl w:val="828EF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AE73E9A"/>
    <w:multiLevelType w:val="hybridMultilevel"/>
    <w:tmpl w:val="ABF20048"/>
    <w:lvl w:ilvl="0" w:tplc="C7E899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AA061D"/>
    <w:multiLevelType w:val="multilevel"/>
    <w:tmpl w:val="4FC6C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FA03780"/>
    <w:multiLevelType w:val="hybridMultilevel"/>
    <w:tmpl w:val="80387FB4"/>
    <w:lvl w:ilvl="0" w:tplc="A4FABE1E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676D08"/>
    <w:multiLevelType w:val="hybridMultilevel"/>
    <w:tmpl w:val="E91EA8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03544F"/>
    <w:multiLevelType w:val="hybridMultilevel"/>
    <w:tmpl w:val="4C1A0F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385E3B"/>
    <w:multiLevelType w:val="hybridMultilevel"/>
    <w:tmpl w:val="A27A9864"/>
    <w:lvl w:ilvl="0" w:tplc="AE7C7E5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1206AC"/>
    <w:multiLevelType w:val="hybridMultilevel"/>
    <w:tmpl w:val="86808512"/>
    <w:lvl w:ilvl="0" w:tplc="8266F83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C00438"/>
    <w:multiLevelType w:val="hybridMultilevel"/>
    <w:tmpl w:val="0E2AA718"/>
    <w:lvl w:ilvl="0" w:tplc="34A88D94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E003F"/>
    <w:multiLevelType w:val="hybridMultilevel"/>
    <w:tmpl w:val="40F44FFA"/>
    <w:lvl w:ilvl="0" w:tplc="05E4595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797F66"/>
    <w:multiLevelType w:val="hybridMultilevel"/>
    <w:tmpl w:val="794AA9E6"/>
    <w:lvl w:ilvl="0" w:tplc="8B1069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8D5A0C"/>
    <w:multiLevelType w:val="hybridMultilevel"/>
    <w:tmpl w:val="B86E0456"/>
    <w:lvl w:ilvl="0" w:tplc="BB7ABB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DE61C7"/>
    <w:multiLevelType w:val="hybridMultilevel"/>
    <w:tmpl w:val="AA82DB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951115"/>
    <w:multiLevelType w:val="hybridMultilevel"/>
    <w:tmpl w:val="29E228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2D2DB1"/>
    <w:multiLevelType w:val="hybridMultilevel"/>
    <w:tmpl w:val="50E28132"/>
    <w:lvl w:ilvl="0" w:tplc="191CB7A0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389191">
    <w:abstractNumId w:val="5"/>
  </w:num>
  <w:num w:numId="2" w16cid:durableId="2110079429">
    <w:abstractNumId w:val="3"/>
  </w:num>
  <w:num w:numId="3" w16cid:durableId="2092655232">
    <w:abstractNumId w:val="2"/>
  </w:num>
  <w:num w:numId="4" w16cid:durableId="351342310">
    <w:abstractNumId w:val="4"/>
  </w:num>
  <w:num w:numId="5" w16cid:durableId="640571859">
    <w:abstractNumId w:val="1"/>
  </w:num>
  <w:num w:numId="6" w16cid:durableId="2011330196">
    <w:abstractNumId w:val="0"/>
  </w:num>
  <w:num w:numId="7" w16cid:durableId="1249386988">
    <w:abstractNumId w:val="17"/>
  </w:num>
  <w:num w:numId="8" w16cid:durableId="37973881">
    <w:abstractNumId w:val="8"/>
  </w:num>
  <w:num w:numId="9" w16cid:durableId="1986423182">
    <w:abstractNumId w:val="27"/>
  </w:num>
  <w:num w:numId="10" w16cid:durableId="1868517144">
    <w:abstractNumId w:val="15"/>
  </w:num>
  <w:num w:numId="11" w16cid:durableId="903640672">
    <w:abstractNumId w:val="7"/>
  </w:num>
  <w:num w:numId="12" w16cid:durableId="605114202">
    <w:abstractNumId w:val="22"/>
  </w:num>
  <w:num w:numId="13" w16cid:durableId="2109229120">
    <w:abstractNumId w:val="31"/>
  </w:num>
  <w:num w:numId="14" w16cid:durableId="1898011652">
    <w:abstractNumId w:val="20"/>
  </w:num>
  <w:num w:numId="15" w16cid:durableId="1580169708">
    <w:abstractNumId w:val="11"/>
  </w:num>
  <w:num w:numId="16" w16cid:durableId="420102734">
    <w:abstractNumId w:val="23"/>
  </w:num>
  <w:num w:numId="17" w16cid:durableId="56516804">
    <w:abstractNumId w:val="9"/>
  </w:num>
  <w:num w:numId="18" w16cid:durableId="263802274">
    <w:abstractNumId w:val="32"/>
  </w:num>
  <w:num w:numId="19" w16cid:durableId="377821675">
    <w:abstractNumId w:val="34"/>
  </w:num>
  <w:num w:numId="20" w16cid:durableId="1880311658">
    <w:abstractNumId w:val="28"/>
  </w:num>
  <w:num w:numId="21" w16cid:durableId="972558081">
    <w:abstractNumId w:val="30"/>
  </w:num>
  <w:num w:numId="22" w16cid:durableId="1472139564">
    <w:abstractNumId w:val="24"/>
  </w:num>
  <w:num w:numId="23" w16cid:durableId="247928318">
    <w:abstractNumId w:val="19"/>
  </w:num>
  <w:num w:numId="24" w16cid:durableId="1370378964">
    <w:abstractNumId w:val="21"/>
  </w:num>
  <w:num w:numId="25" w16cid:durableId="664671729">
    <w:abstractNumId w:val="33"/>
  </w:num>
  <w:num w:numId="26" w16cid:durableId="36201326">
    <w:abstractNumId w:val="16"/>
  </w:num>
  <w:num w:numId="27" w16cid:durableId="391202019">
    <w:abstractNumId w:val="12"/>
  </w:num>
  <w:num w:numId="28" w16cid:durableId="93470316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573267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422664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609582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951563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18135596">
    <w:abstractNumId w:val="14"/>
  </w:num>
  <w:num w:numId="34" w16cid:durableId="17353961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01195764">
    <w:abstractNumId w:val="1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3370"/>
    <w:rsid w:val="00032469"/>
    <w:rsid w:val="00034616"/>
    <w:rsid w:val="000421E2"/>
    <w:rsid w:val="00053420"/>
    <w:rsid w:val="000576D4"/>
    <w:rsid w:val="0006063C"/>
    <w:rsid w:val="0007035C"/>
    <w:rsid w:val="000A3339"/>
    <w:rsid w:val="000E1B36"/>
    <w:rsid w:val="000E1F12"/>
    <w:rsid w:val="000E3EA6"/>
    <w:rsid w:val="000F5DED"/>
    <w:rsid w:val="00103AE6"/>
    <w:rsid w:val="00106E3C"/>
    <w:rsid w:val="00125D68"/>
    <w:rsid w:val="00133075"/>
    <w:rsid w:val="00140B2C"/>
    <w:rsid w:val="00140E9F"/>
    <w:rsid w:val="0014197C"/>
    <w:rsid w:val="001506DA"/>
    <w:rsid w:val="0015074B"/>
    <w:rsid w:val="00157FB4"/>
    <w:rsid w:val="00166888"/>
    <w:rsid w:val="00171DB6"/>
    <w:rsid w:val="0019666A"/>
    <w:rsid w:val="00196E2B"/>
    <w:rsid w:val="001E34C1"/>
    <w:rsid w:val="001E3AD3"/>
    <w:rsid w:val="001F5367"/>
    <w:rsid w:val="00207790"/>
    <w:rsid w:val="00226710"/>
    <w:rsid w:val="00226896"/>
    <w:rsid w:val="00227473"/>
    <w:rsid w:val="00235D47"/>
    <w:rsid w:val="0023653A"/>
    <w:rsid w:val="00257694"/>
    <w:rsid w:val="00275FD5"/>
    <w:rsid w:val="00284313"/>
    <w:rsid w:val="00287720"/>
    <w:rsid w:val="0029639D"/>
    <w:rsid w:val="002B2B27"/>
    <w:rsid w:val="002B5582"/>
    <w:rsid w:val="002C795F"/>
    <w:rsid w:val="002D31C9"/>
    <w:rsid w:val="002D4B3B"/>
    <w:rsid w:val="002D7C1F"/>
    <w:rsid w:val="002E7726"/>
    <w:rsid w:val="002F2B1D"/>
    <w:rsid w:val="00310042"/>
    <w:rsid w:val="003103E0"/>
    <w:rsid w:val="0031223A"/>
    <w:rsid w:val="00321A95"/>
    <w:rsid w:val="00321F9A"/>
    <w:rsid w:val="003254DE"/>
    <w:rsid w:val="00326544"/>
    <w:rsid w:val="0032669F"/>
    <w:rsid w:val="00326E04"/>
    <w:rsid w:val="00326F90"/>
    <w:rsid w:val="00332E5F"/>
    <w:rsid w:val="003342FF"/>
    <w:rsid w:val="0033530C"/>
    <w:rsid w:val="00340D08"/>
    <w:rsid w:val="0034733D"/>
    <w:rsid w:val="0036105E"/>
    <w:rsid w:val="00365AA0"/>
    <w:rsid w:val="0037362A"/>
    <w:rsid w:val="003760CC"/>
    <w:rsid w:val="00383BB0"/>
    <w:rsid w:val="0039232A"/>
    <w:rsid w:val="003A0AA7"/>
    <w:rsid w:val="003A23A3"/>
    <w:rsid w:val="003A33E8"/>
    <w:rsid w:val="003A6525"/>
    <w:rsid w:val="003B694C"/>
    <w:rsid w:val="003C149A"/>
    <w:rsid w:val="003D21F2"/>
    <w:rsid w:val="00404AD7"/>
    <w:rsid w:val="00410FDF"/>
    <w:rsid w:val="00411777"/>
    <w:rsid w:val="00412FEC"/>
    <w:rsid w:val="004134CD"/>
    <w:rsid w:val="00416977"/>
    <w:rsid w:val="004327A9"/>
    <w:rsid w:val="00444124"/>
    <w:rsid w:val="00451EDC"/>
    <w:rsid w:val="0045284F"/>
    <w:rsid w:val="004649E0"/>
    <w:rsid w:val="00474CD7"/>
    <w:rsid w:val="004777E1"/>
    <w:rsid w:val="004A3EE0"/>
    <w:rsid w:val="004B037D"/>
    <w:rsid w:val="004C29EA"/>
    <w:rsid w:val="004D14BF"/>
    <w:rsid w:val="004D7A71"/>
    <w:rsid w:val="004E07A0"/>
    <w:rsid w:val="004F39F8"/>
    <w:rsid w:val="00503EEB"/>
    <w:rsid w:val="00527404"/>
    <w:rsid w:val="005348D5"/>
    <w:rsid w:val="005435F5"/>
    <w:rsid w:val="005477A1"/>
    <w:rsid w:val="00562026"/>
    <w:rsid w:val="00570757"/>
    <w:rsid w:val="00572A85"/>
    <w:rsid w:val="00574A72"/>
    <w:rsid w:val="005770E6"/>
    <w:rsid w:val="00583B1C"/>
    <w:rsid w:val="005B00BD"/>
    <w:rsid w:val="005B135F"/>
    <w:rsid w:val="005B1571"/>
    <w:rsid w:val="005C4CDE"/>
    <w:rsid w:val="005E21D7"/>
    <w:rsid w:val="0061131E"/>
    <w:rsid w:val="00615E10"/>
    <w:rsid w:val="00626754"/>
    <w:rsid w:val="00630B2C"/>
    <w:rsid w:val="00656D3A"/>
    <w:rsid w:val="00657669"/>
    <w:rsid w:val="00665F57"/>
    <w:rsid w:val="006669AB"/>
    <w:rsid w:val="00672613"/>
    <w:rsid w:val="0067334B"/>
    <w:rsid w:val="00674F0E"/>
    <w:rsid w:val="00697A48"/>
    <w:rsid w:val="006A7005"/>
    <w:rsid w:val="006B76DE"/>
    <w:rsid w:val="006C65C9"/>
    <w:rsid w:val="006D3CEF"/>
    <w:rsid w:val="0070608C"/>
    <w:rsid w:val="00717E46"/>
    <w:rsid w:val="0072356B"/>
    <w:rsid w:val="007303CD"/>
    <w:rsid w:val="00732BFB"/>
    <w:rsid w:val="007362E9"/>
    <w:rsid w:val="007860C1"/>
    <w:rsid w:val="00794678"/>
    <w:rsid w:val="00795ED5"/>
    <w:rsid w:val="007A2E10"/>
    <w:rsid w:val="007B0DB9"/>
    <w:rsid w:val="007B4412"/>
    <w:rsid w:val="007B5FB9"/>
    <w:rsid w:val="007C4018"/>
    <w:rsid w:val="007E0F1D"/>
    <w:rsid w:val="007E2A0F"/>
    <w:rsid w:val="007F06C9"/>
    <w:rsid w:val="007F3B2D"/>
    <w:rsid w:val="007F7E35"/>
    <w:rsid w:val="00825F9F"/>
    <w:rsid w:val="008341BA"/>
    <w:rsid w:val="00837FDA"/>
    <w:rsid w:val="00845C70"/>
    <w:rsid w:val="00846BEF"/>
    <w:rsid w:val="0085263B"/>
    <w:rsid w:val="008725FF"/>
    <w:rsid w:val="00872C4B"/>
    <w:rsid w:val="008824E6"/>
    <w:rsid w:val="00882D66"/>
    <w:rsid w:val="00884057"/>
    <w:rsid w:val="008922A7"/>
    <w:rsid w:val="00897D3E"/>
    <w:rsid w:val="008A1D28"/>
    <w:rsid w:val="008A78F7"/>
    <w:rsid w:val="008B639C"/>
    <w:rsid w:val="008C1394"/>
    <w:rsid w:val="008F59A3"/>
    <w:rsid w:val="008F7220"/>
    <w:rsid w:val="00924CE8"/>
    <w:rsid w:val="00942E9A"/>
    <w:rsid w:val="00944E85"/>
    <w:rsid w:val="00951070"/>
    <w:rsid w:val="009537C2"/>
    <w:rsid w:val="00954C9F"/>
    <w:rsid w:val="00960BFF"/>
    <w:rsid w:val="00962372"/>
    <w:rsid w:val="009712D9"/>
    <w:rsid w:val="009871EC"/>
    <w:rsid w:val="00990FE5"/>
    <w:rsid w:val="00997A65"/>
    <w:rsid w:val="009B4353"/>
    <w:rsid w:val="009B79AD"/>
    <w:rsid w:val="009D6C94"/>
    <w:rsid w:val="009F3C84"/>
    <w:rsid w:val="009F3E22"/>
    <w:rsid w:val="00A024C5"/>
    <w:rsid w:val="00A12D49"/>
    <w:rsid w:val="00A14145"/>
    <w:rsid w:val="00A16040"/>
    <w:rsid w:val="00A269E3"/>
    <w:rsid w:val="00A320E0"/>
    <w:rsid w:val="00A364E0"/>
    <w:rsid w:val="00A46FCC"/>
    <w:rsid w:val="00A810AB"/>
    <w:rsid w:val="00A91458"/>
    <w:rsid w:val="00A953C0"/>
    <w:rsid w:val="00AA1D8D"/>
    <w:rsid w:val="00AB2C68"/>
    <w:rsid w:val="00AB3E33"/>
    <w:rsid w:val="00AC598F"/>
    <w:rsid w:val="00AD14F3"/>
    <w:rsid w:val="00AD17F7"/>
    <w:rsid w:val="00AD1EF1"/>
    <w:rsid w:val="00AD3580"/>
    <w:rsid w:val="00AD44F4"/>
    <w:rsid w:val="00AE2B85"/>
    <w:rsid w:val="00AF03B8"/>
    <w:rsid w:val="00AF6DA3"/>
    <w:rsid w:val="00B14BC3"/>
    <w:rsid w:val="00B16BF8"/>
    <w:rsid w:val="00B32F66"/>
    <w:rsid w:val="00B3586F"/>
    <w:rsid w:val="00B47730"/>
    <w:rsid w:val="00B75D74"/>
    <w:rsid w:val="00B81806"/>
    <w:rsid w:val="00B8577C"/>
    <w:rsid w:val="00B972F7"/>
    <w:rsid w:val="00BA1751"/>
    <w:rsid w:val="00BA5FED"/>
    <w:rsid w:val="00BC67B7"/>
    <w:rsid w:val="00BD312A"/>
    <w:rsid w:val="00BE1D51"/>
    <w:rsid w:val="00BE25A1"/>
    <w:rsid w:val="00BE3034"/>
    <w:rsid w:val="00C04ACF"/>
    <w:rsid w:val="00C10919"/>
    <w:rsid w:val="00C34BB9"/>
    <w:rsid w:val="00C448D7"/>
    <w:rsid w:val="00C47417"/>
    <w:rsid w:val="00C52179"/>
    <w:rsid w:val="00C73A53"/>
    <w:rsid w:val="00C773BD"/>
    <w:rsid w:val="00C80875"/>
    <w:rsid w:val="00C83095"/>
    <w:rsid w:val="00C933C0"/>
    <w:rsid w:val="00CA014A"/>
    <w:rsid w:val="00CB0664"/>
    <w:rsid w:val="00CB6733"/>
    <w:rsid w:val="00CC09C7"/>
    <w:rsid w:val="00CC128E"/>
    <w:rsid w:val="00CC3375"/>
    <w:rsid w:val="00CD657C"/>
    <w:rsid w:val="00CF0C01"/>
    <w:rsid w:val="00D1112E"/>
    <w:rsid w:val="00D12353"/>
    <w:rsid w:val="00D2390E"/>
    <w:rsid w:val="00D23B8F"/>
    <w:rsid w:val="00D3045A"/>
    <w:rsid w:val="00D34265"/>
    <w:rsid w:val="00D44AA4"/>
    <w:rsid w:val="00D76BCC"/>
    <w:rsid w:val="00D76EE1"/>
    <w:rsid w:val="00D86704"/>
    <w:rsid w:val="00D92079"/>
    <w:rsid w:val="00D93A83"/>
    <w:rsid w:val="00D957D9"/>
    <w:rsid w:val="00DD0F27"/>
    <w:rsid w:val="00DD5B49"/>
    <w:rsid w:val="00DE77BD"/>
    <w:rsid w:val="00DF28B3"/>
    <w:rsid w:val="00DF665A"/>
    <w:rsid w:val="00E05541"/>
    <w:rsid w:val="00E21E0A"/>
    <w:rsid w:val="00E336AE"/>
    <w:rsid w:val="00E37CFD"/>
    <w:rsid w:val="00E4070D"/>
    <w:rsid w:val="00E41C90"/>
    <w:rsid w:val="00E46D61"/>
    <w:rsid w:val="00E54CEB"/>
    <w:rsid w:val="00E5601F"/>
    <w:rsid w:val="00E666CF"/>
    <w:rsid w:val="00E702E5"/>
    <w:rsid w:val="00E755F1"/>
    <w:rsid w:val="00E82F1D"/>
    <w:rsid w:val="00E86A53"/>
    <w:rsid w:val="00E942B2"/>
    <w:rsid w:val="00EA123A"/>
    <w:rsid w:val="00ED279C"/>
    <w:rsid w:val="00ED6369"/>
    <w:rsid w:val="00EE7066"/>
    <w:rsid w:val="00EF4536"/>
    <w:rsid w:val="00F028FD"/>
    <w:rsid w:val="00F03E55"/>
    <w:rsid w:val="00F03F85"/>
    <w:rsid w:val="00F04A2A"/>
    <w:rsid w:val="00F2025E"/>
    <w:rsid w:val="00F30676"/>
    <w:rsid w:val="00F352A4"/>
    <w:rsid w:val="00F3609F"/>
    <w:rsid w:val="00F43F7E"/>
    <w:rsid w:val="00F44F2D"/>
    <w:rsid w:val="00F53988"/>
    <w:rsid w:val="00F5493D"/>
    <w:rsid w:val="00F86D27"/>
    <w:rsid w:val="00F93AFB"/>
    <w:rsid w:val="00FC693F"/>
    <w:rsid w:val="00FE07A4"/>
    <w:rsid w:val="00FE4266"/>
    <w:rsid w:val="00FF23EC"/>
    <w:rsid w:val="00FF4216"/>
    <w:rsid w:val="00FF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CF7B8F"/>
  <w14:defaultImageDpi w14:val="300"/>
  <w15:docId w15:val="{5F005E86-7E27-D34F-9439-CA9F2DD53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4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5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ipercze">
    <w:name w:val="Hyperlink"/>
    <w:basedOn w:val="Domylnaczcionkaakapitu"/>
    <w:uiPriority w:val="99"/>
    <w:unhideWhenUsed/>
    <w:rsid w:val="00DE77B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E77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9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376</Words>
  <Characters>2257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2628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Właściciel</cp:lastModifiedBy>
  <cp:revision>8</cp:revision>
  <cp:lastPrinted>2025-10-14T22:22:00Z</cp:lastPrinted>
  <dcterms:created xsi:type="dcterms:W3CDTF">2025-10-30T20:07:00Z</dcterms:created>
  <dcterms:modified xsi:type="dcterms:W3CDTF">2026-03-16T10:19:00Z</dcterms:modified>
  <cp:category/>
</cp:coreProperties>
</file>